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5E7F798" w:rsidR="00BF7F06" w:rsidRPr="00A11D21" w:rsidRDefault="001D3CC2" w:rsidP="009E4AB7">
      <w:pPr>
        <w:rPr>
          <w:rFonts w:ascii="Calibri" w:hAnsi="Calibri" w:cs="Calibri"/>
          <w:b/>
          <w:bCs/>
        </w:rPr>
      </w:pPr>
      <w:r>
        <w:rPr>
          <w:rFonts w:ascii="Calibri" w:hAnsi="Calibri" w:cs="Calibri"/>
          <w:b/>
          <w:bCs/>
        </w:rPr>
        <w:t>High Five</w:t>
      </w:r>
    </w:p>
    <w:p w14:paraId="2CDC2AFF" w14:textId="125AE8C0" w:rsidR="007A6325" w:rsidRPr="00A11D21" w:rsidRDefault="00D44EF2" w:rsidP="009E4AB7">
      <w:pPr>
        <w:rPr>
          <w:rFonts w:ascii="Calibri" w:hAnsi="Calibri" w:cs="Calibri"/>
          <w:b/>
          <w:bCs/>
        </w:rPr>
      </w:pPr>
      <w:r>
        <w:rPr>
          <w:rFonts w:ascii="Calibri" w:hAnsi="Calibri" w:cs="Calibri"/>
          <w:b/>
          <w:bCs/>
        </w:rPr>
        <w:t xml:space="preserve">Forgiveness Issues </w:t>
      </w:r>
      <w:r w:rsidR="00092635">
        <w:rPr>
          <w:rFonts w:ascii="Calibri" w:hAnsi="Calibri" w:cs="Calibri"/>
          <w:b/>
          <w:bCs/>
        </w:rPr>
        <w:t xml:space="preserve">(Part </w:t>
      </w:r>
      <w:r>
        <w:rPr>
          <w:rFonts w:ascii="Calibri" w:hAnsi="Calibri" w:cs="Calibri"/>
          <w:b/>
          <w:bCs/>
        </w:rPr>
        <w:t>3</w:t>
      </w:r>
      <w:r w:rsidR="00092635">
        <w:rPr>
          <w:rFonts w:ascii="Calibri" w:hAnsi="Calibri" w:cs="Calibri"/>
          <w:b/>
          <w:bCs/>
        </w:rPr>
        <w:t xml:space="preserve"> of </w:t>
      </w:r>
      <w:r w:rsidR="001D3CC2">
        <w:rPr>
          <w:rFonts w:ascii="Calibri" w:hAnsi="Calibri" w:cs="Calibri"/>
          <w:b/>
          <w:bCs/>
        </w:rPr>
        <w:t>4</w:t>
      </w:r>
      <w:r w:rsidR="00092635">
        <w:rPr>
          <w:rFonts w:ascii="Calibri" w:hAnsi="Calibri" w:cs="Calibri"/>
          <w:b/>
          <w:bCs/>
        </w:rPr>
        <w:t>)</w:t>
      </w:r>
    </w:p>
    <w:p w14:paraId="156A3DE0" w14:textId="4CA720D0" w:rsidR="007A6325" w:rsidRPr="00A11D21" w:rsidRDefault="001D3CC2" w:rsidP="009E4AB7">
      <w:pPr>
        <w:rPr>
          <w:rFonts w:ascii="Calibri" w:hAnsi="Calibri" w:cs="Calibri"/>
          <w:b/>
          <w:bCs/>
        </w:rPr>
      </w:pPr>
      <w:r>
        <w:rPr>
          <w:rFonts w:ascii="Calibri" w:hAnsi="Calibri" w:cs="Calibri"/>
          <w:b/>
          <w:bCs/>
        </w:rPr>
        <w:t xml:space="preserve">Philemon </w:t>
      </w:r>
      <w:r w:rsidR="00D44EF2">
        <w:rPr>
          <w:rFonts w:ascii="Calibri" w:hAnsi="Calibri" w:cs="Calibri"/>
          <w:b/>
          <w:bCs/>
        </w:rPr>
        <w:t>12-16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ABAECB2" w14:textId="77777777" w:rsidR="00D44EF2" w:rsidRPr="00D44EF2" w:rsidRDefault="00D44EF2" w:rsidP="00D44EF2">
      <w:pPr>
        <w:spacing w:line="276" w:lineRule="auto"/>
        <w:rPr>
          <w:rFonts w:ascii="Calibri" w:hAnsi="Calibri"/>
        </w:rPr>
      </w:pPr>
      <w:r w:rsidRPr="00D44EF2">
        <w:rPr>
          <w:rFonts w:ascii="Calibri" w:hAnsi="Calibri"/>
        </w:rPr>
        <w:t xml:space="preserve">Welcome to Edge Church. It's already been a fantastic morning here. It's so good to see you. We've been in a series over the last few weeks about relationships, called “High Five.” Today, we're talking about that third principle of positive, powerful relationships. We’re talking about forgiveness. </w:t>
      </w:r>
    </w:p>
    <w:p w14:paraId="30173791" w14:textId="77777777" w:rsidR="00D44EF2" w:rsidRPr="00D44EF2" w:rsidRDefault="00D44EF2" w:rsidP="00D44EF2">
      <w:pPr>
        <w:spacing w:line="276" w:lineRule="auto"/>
        <w:rPr>
          <w:rFonts w:ascii="Calibri" w:hAnsi="Calibri"/>
        </w:rPr>
      </w:pPr>
    </w:p>
    <w:p w14:paraId="4511A5C9" w14:textId="77777777" w:rsidR="00E7676F" w:rsidRDefault="00D44EF2" w:rsidP="00D44EF2">
      <w:pPr>
        <w:spacing w:line="276" w:lineRule="auto"/>
        <w:rPr>
          <w:rFonts w:ascii="Calibri" w:hAnsi="Calibri"/>
        </w:rPr>
      </w:pPr>
      <w:r w:rsidRPr="00D44EF2">
        <w:rPr>
          <w:rFonts w:ascii="Calibri" w:hAnsi="Calibri"/>
        </w:rPr>
        <w:t xml:space="preserve">Forgiveness is so important because for any of us to have relationships that have any longevity to them, we have to understand and we have to practice forgiveness. Somebody somewhere along the way is going to upset us or offend us in some way. If we don't learn to forgive others we will never have long term relationships. </w:t>
      </w:r>
    </w:p>
    <w:p w14:paraId="38DABC5C" w14:textId="77777777" w:rsidR="00E7676F" w:rsidRDefault="00E7676F" w:rsidP="00D44EF2">
      <w:pPr>
        <w:spacing w:line="276" w:lineRule="auto"/>
        <w:rPr>
          <w:rFonts w:ascii="Calibri" w:hAnsi="Calibri"/>
        </w:rPr>
      </w:pPr>
    </w:p>
    <w:p w14:paraId="05BB736C" w14:textId="5111F46C" w:rsidR="00D44EF2" w:rsidRPr="00D44EF2" w:rsidRDefault="00D44EF2" w:rsidP="00D44EF2">
      <w:pPr>
        <w:spacing w:line="276" w:lineRule="auto"/>
        <w:rPr>
          <w:rFonts w:ascii="Calibri" w:hAnsi="Calibri"/>
        </w:rPr>
      </w:pPr>
      <w:r w:rsidRPr="00D44EF2">
        <w:rPr>
          <w:rFonts w:ascii="Calibri" w:hAnsi="Calibri"/>
        </w:rPr>
        <w:t>I've been married for 15 years. I hope it's not often, but from time to time I'm insensitive to my wife. Thank goodness she forgives me when I can be a little bit like that. It is a necessary part of an ongoing relationship. We have to know and we have to learn these keys to forgiveness. How can we forgive?</w:t>
      </w:r>
    </w:p>
    <w:p w14:paraId="03479D20" w14:textId="77777777" w:rsidR="00D44EF2" w:rsidRPr="00D44EF2" w:rsidRDefault="00D44EF2" w:rsidP="00D44EF2">
      <w:pPr>
        <w:spacing w:line="276" w:lineRule="auto"/>
        <w:rPr>
          <w:rFonts w:ascii="Calibri" w:hAnsi="Calibri"/>
        </w:rPr>
      </w:pPr>
    </w:p>
    <w:p w14:paraId="4B96D97D" w14:textId="77777777" w:rsidR="00E7676F" w:rsidRDefault="00D44EF2" w:rsidP="00D44EF2">
      <w:pPr>
        <w:spacing w:line="276" w:lineRule="auto"/>
        <w:rPr>
          <w:rFonts w:ascii="Calibri" w:hAnsi="Calibri"/>
        </w:rPr>
      </w:pPr>
      <w:r w:rsidRPr="00D44EF2">
        <w:rPr>
          <w:rFonts w:ascii="Calibri" w:hAnsi="Calibri"/>
        </w:rPr>
        <w:t xml:space="preserve">One of the great struggles of my life has been learning to forgive my father. When I was 18 years old, my dad left our family and abandoned my brother and my mom and I. He did so many other really terrible things to our family. It was very tragic, very difficult to go through as a high schooler, as a college student, and even as a young adult. It’s been a great struggle for me over these many years. </w:t>
      </w:r>
    </w:p>
    <w:p w14:paraId="4289DF7C" w14:textId="77777777" w:rsidR="00E7676F" w:rsidRDefault="00E7676F" w:rsidP="00D44EF2">
      <w:pPr>
        <w:spacing w:line="276" w:lineRule="auto"/>
        <w:rPr>
          <w:rFonts w:ascii="Calibri" w:hAnsi="Calibri"/>
        </w:rPr>
      </w:pPr>
    </w:p>
    <w:p w14:paraId="6D639283" w14:textId="1E3680CB" w:rsidR="00D44EF2" w:rsidRPr="00D44EF2" w:rsidRDefault="00D44EF2" w:rsidP="00D44EF2">
      <w:pPr>
        <w:spacing w:line="276" w:lineRule="auto"/>
        <w:rPr>
          <w:rFonts w:ascii="Calibri" w:hAnsi="Calibri"/>
        </w:rPr>
      </w:pPr>
      <w:r w:rsidRPr="00D44EF2">
        <w:rPr>
          <w:rFonts w:ascii="Calibri" w:hAnsi="Calibri"/>
        </w:rPr>
        <w:t>I believe that forgiveness is a process. It’s not something we just wake up one day, flip a switch, and we're all good. Sometimes it takes long periods of time to be able to deal with the junk and the stuff in our past. But there is hope. The power of God in our life can give us the ability to release heartache</w:t>
      </w:r>
      <w:r w:rsidR="00E7676F">
        <w:rPr>
          <w:rFonts w:ascii="Calibri" w:hAnsi="Calibri"/>
        </w:rPr>
        <w:t>,</w:t>
      </w:r>
      <w:r w:rsidRPr="00D44EF2">
        <w:rPr>
          <w:rFonts w:ascii="Calibri" w:hAnsi="Calibri"/>
        </w:rPr>
        <w:t xml:space="preserve"> struggles</w:t>
      </w:r>
      <w:r w:rsidR="00E7676F">
        <w:rPr>
          <w:rFonts w:ascii="Calibri" w:hAnsi="Calibri"/>
        </w:rPr>
        <w:t>,</w:t>
      </w:r>
      <w:r w:rsidRPr="00D44EF2">
        <w:rPr>
          <w:rFonts w:ascii="Calibri" w:hAnsi="Calibri"/>
        </w:rPr>
        <w:t xml:space="preserve"> and hostilities we feel towards people in a way that we cannot do by ourselves. </w:t>
      </w:r>
    </w:p>
    <w:p w14:paraId="1FF8AD25" w14:textId="77777777" w:rsidR="00D44EF2" w:rsidRPr="00D44EF2" w:rsidRDefault="00D44EF2" w:rsidP="00D44EF2">
      <w:pPr>
        <w:spacing w:line="276" w:lineRule="auto"/>
        <w:rPr>
          <w:rFonts w:ascii="Calibri" w:hAnsi="Calibri"/>
        </w:rPr>
      </w:pPr>
    </w:p>
    <w:p w14:paraId="22173118" w14:textId="608E602D" w:rsidR="00D44EF2" w:rsidRPr="00D44EF2" w:rsidRDefault="00D44EF2" w:rsidP="00D44EF2">
      <w:pPr>
        <w:spacing w:line="276" w:lineRule="auto"/>
        <w:rPr>
          <w:rFonts w:ascii="Calibri" w:hAnsi="Calibri"/>
        </w:rPr>
      </w:pPr>
      <w:r w:rsidRPr="00D44EF2">
        <w:rPr>
          <w:rFonts w:ascii="Calibri" w:hAnsi="Calibri"/>
        </w:rPr>
        <w:t xml:space="preserve">I'll never forget being at my dad's funeral just a few years ago, thinking what I wouldn't give to hear my dad just say, "Ryan, I'm sorry.” There is not much that I wouldn't give to hear him say that. Unfortunately, I never heard those words. But I also realized that I can't let unforgiveness be in my life just because of what somebody else does or doesn't do. Sometimes the hardest people to forgive are the people </w:t>
      </w:r>
      <w:r w:rsidR="00E7676F">
        <w:rPr>
          <w:rFonts w:ascii="Calibri" w:hAnsi="Calibri"/>
        </w:rPr>
        <w:t>who</w:t>
      </w:r>
      <w:r w:rsidRPr="00D44EF2">
        <w:rPr>
          <w:rFonts w:ascii="Calibri" w:hAnsi="Calibri"/>
        </w:rPr>
        <w:t xml:space="preserve"> never acknowledge what they've done to us. But with </w:t>
      </w:r>
      <w:r w:rsidRPr="00D44EF2">
        <w:rPr>
          <w:rFonts w:ascii="Calibri" w:hAnsi="Calibri"/>
        </w:rPr>
        <w:lastRenderedPageBreak/>
        <w:t xml:space="preserve">God's strength and with God's power, we can learn to forgive all kinds of different things we've been through, great or small. </w:t>
      </w:r>
    </w:p>
    <w:p w14:paraId="6EC33896" w14:textId="77777777" w:rsidR="00D44EF2" w:rsidRPr="00D44EF2" w:rsidRDefault="00D44EF2" w:rsidP="00D44EF2">
      <w:pPr>
        <w:spacing w:line="276" w:lineRule="auto"/>
        <w:rPr>
          <w:rFonts w:ascii="Calibri" w:hAnsi="Calibri"/>
        </w:rPr>
      </w:pPr>
    </w:p>
    <w:p w14:paraId="525ECEA6" w14:textId="77777777" w:rsidR="00D44EF2" w:rsidRPr="00D44EF2" w:rsidRDefault="00D44EF2" w:rsidP="00D44EF2">
      <w:pPr>
        <w:spacing w:line="276" w:lineRule="auto"/>
        <w:rPr>
          <w:rFonts w:ascii="Calibri" w:hAnsi="Calibri"/>
        </w:rPr>
      </w:pPr>
      <w:r w:rsidRPr="00D44EF2">
        <w:rPr>
          <w:rFonts w:ascii="Calibri" w:hAnsi="Calibri"/>
        </w:rPr>
        <w:t xml:space="preserve">I want to unpack that this morning a little bit. To understand forgiveness today, we need to understand what forgiveness is and what it is not. </w:t>
      </w:r>
    </w:p>
    <w:p w14:paraId="1A2A8F66" w14:textId="77777777" w:rsidR="00D44EF2" w:rsidRPr="00D44EF2" w:rsidRDefault="00D44EF2" w:rsidP="00D44EF2">
      <w:pPr>
        <w:spacing w:line="276" w:lineRule="auto"/>
        <w:rPr>
          <w:rFonts w:ascii="Calibri" w:hAnsi="Calibri"/>
        </w:rPr>
      </w:pPr>
    </w:p>
    <w:p w14:paraId="6DCBEE67" w14:textId="77777777" w:rsidR="00D44EF2" w:rsidRPr="00D44EF2" w:rsidRDefault="00D44EF2" w:rsidP="00D44EF2">
      <w:pPr>
        <w:spacing w:line="276" w:lineRule="auto"/>
        <w:rPr>
          <w:rFonts w:ascii="Calibri" w:hAnsi="Calibri"/>
        </w:rPr>
      </w:pPr>
      <w:r w:rsidRPr="00D44EF2">
        <w:rPr>
          <w:rFonts w:ascii="Calibri" w:hAnsi="Calibri"/>
        </w:rPr>
        <w:t xml:space="preserve">Forgiveness is the process of letting go of past hurts, resentments, and disappointments. Somebody else said, “Forgiveness is giving up my right to hurt you for hurting me.” I thought that was well said. Forgiveness is not just a feeling; it's a decision. If you wait till you “feel like” forgiving somebody, you'll never do it right. Forgiveness is a commitment. It's a decision. It's a choice that every one of us chooses to make. </w:t>
      </w:r>
    </w:p>
    <w:p w14:paraId="4385E805" w14:textId="77777777" w:rsidR="00D44EF2" w:rsidRPr="00D44EF2" w:rsidRDefault="00D44EF2" w:rsidP="00D44EF2">
      <w:pPr>
        <w:spacing w:line="276" w:lineRule="auto"/>
        <w:rPr>
          <w:rFonts w:ascii="Calibri" w:hAnsi="Calibri"/>
        </w:rPr>
      </w:pPr>
    </w:p>
    <w:p w14:paraId="0322D260" w14:textId="388FB5B2" w:rsidR="00D44EF2" w:rsidRPr="00D44EF2" w:rsidRDefault="00D44EF2" w:rsidP="00D44EF2">
      <w:pPr>
        <w:spacing w:line="276" w:lineRule="auto"/>
        <w:rPr>
          <w:rFonts w:ascii="Calibri" w:hAnsi="Calibri"/>
        </w:rPr>
      </w:pPr>
      <w:r w:rsidRPr="00D44EF2">
        <w:rPr>
          <w:rFonts w:ascii="Calibri" w:hAnsi="Calibri"/>
        </w:rPr>
        <w:t xml:space="preserve">Right after the Aurora theater shooting, there were people </w:t>
      </w:r>
      <w:r w:rsidR="00EB4302">
        <w:rPr>
          <w:rFonts w:ascii="Calibri" w:hAnsi="Calibri"/>
        </w:rPr>
        <w:t>who</w:t>
      </w:r>
      <w:r w:rsidRPr="00D44EF2">
        <w:rPr>
          <w:rFonts w:ascii="Calibri" w:hAnsi="Calibri"/>
        </w:rPr>
        <w:t xml:space="preserve"> were saying, “How could anybody forgive somebody for that horrific act?” Pierce O’Farrill is on the front row this morning. Pierce was one of the victims in the shooting. Pierce actually said to the media </w:t>
      </w:r>
      <w:r w:rsidR="00C0464E">
        <w:rPr>
          <w:rFonts w:ascii="Calibri" w:hAnsi="Calibri"/>
        </w:rPr>
        <w:t>(</w:t>
      </w:r>
      <w:r w:rsidRPr="00D44EF2">
        <w:rPr>
          <w:rFonts w:ascii="Calibri" w:hAnsi="Calibri"/>
        </w:rPr>
        <w:t>many of you saw this or heard about it</w:t>
      </w:r>
      <w:r w:rsidR="00C0464E">
        <w:rPr>
          <w:rFonts w:ascii="Calibri" w:hAnsi="Calibri"/>
        </w:rPr>
        <w:t xml:space="preserve">) </w:t>
      </w:r>
      <w:r w:rsidRPr="00D44EF2">
        <w:rPr>
          <w:rFonts w:ascii="Calibri" w:hAnsi="Calibri"/>
        </w:rPr>
        <w:t xml:space="preserve">that he had forgiven the gunman right after the shooting, even though he had been shot three times. People were saying, “Why would you forgive somebody? That's foolish. What’s the motive for that? That's dumb. What does that mean?” As I thought about that, I thought there are a lot of people that don't understand what forgiveness is and what it is not. </w:t>
      </w:r>
    </w:p>
    <w:p w14:paraId="69ED5615" w14:textId="77777777" w:rsidR="00D44EF2" w:rsidRPr="00D44EF2" w:rsidRDefault="00D44EF2" w:rsidP="00D44EF2">
      <w:pPr>
        <w:spacing w:line="276" w:lineRule="auto"/>
        <w:rPr>
          <w:rFonts w:ascii="Calibri" w:hAnsi="Calibri"/>
        </w:rPr>
      </w:pPr>
    </w:p>
    <w:p w14:paraId="1ACDD74A" w14:textId="77777777" w:rsidR="00C0464E" w:rsidRDefault="00D44EF2" w:rsidP="00D44EF2">
      <w:pPr>
        <w:spacing w:line="276" w:lineRule="auto"/>
        <w:rPr>
          <w:rFonts w:ascii="Calibri" w:hAnsi="Calibri"/>
        </w:rPr>
      </w:pPr>
      <w:r w:rsidRPr="00D44EF2">
        <w:rPr>
          <w:rFonts w:ascii="Calibri" w:hAnsi="Calibri"/>
        </w:rPr>
        <w:t xml:space="preserve">To really put forgiveness into perspective, we have to also understand what forgiveness is not as much as we have to understand what it is. It's not letting somebody off the hook. It doesn't mean that you're going to be best friends tomorrow with that person that wronged you. In fact, you may not ever be friends with them again. But you can still have a forgiving heart. It doesn't mean that people should not be punished or there are not consequences for actions. It doesn't mean that you weren't hurt. </w:t>
      </w:r>
    </w:p>
    <w:p w14:paraId="6A2488C9" w14:textId="77777777" w:rsidR="00C0464E" w:rsidRDefault="00C0464E" w:rsidP="00D44EF2">
      <w:pPr>
        <w:spacing w:line="276" w:lineRule="auto"/>
        <w:rPr>
          <w:rFonts w:ascii="Calibri" w:hAnsi="Calibri"/>
        </w:rPr>
      </w:pPr>
    </w:p>
    <w:p w14:paraId="510C6016" w14:textId="16A07A43" w:rsidR="00D44EF2" w:rsidRPr="00D44EF2" w:rsidRDefault="00D44EF2" w:rsidP="00D44EF2">
      <w:pPr>
        <w:spacing w:line="276" w:lineRule="auto"/>
        <w:rPr>
          <w:rFonts w:ascii="Calibri" w:hAnsi="Calibri"/>
        </w:rPr>
      </w:pPr>
      <w:r w:rsidRPr="00D44EF2">
        <w:rPr>
          <w:rFonts w:ascii="Calibri" w:hAnsi="Calibri"/>
        </w:rPr>
        <w:t xml:space="preserve">It doesn't mean that you're going to just forget about it. That saying “forgive and forget” is probably a little bit overstated because there are things in all of our lives that we will remember. Even though God may do a great work in our lives to forgive, to forget about it would be virtually impossible. We’ll remember those things for the rest of our lives. Just because you forgive somebody, doesn't mean that you forget about it. </w:t>
      </w:r>
    </w:p>
    <w:p w14:paraId="62CF1185" w14:textId="77777777" w:rsidR="00D44EF2" w:rsidRPr="00D44EF2" w:rsidRDefault="00D44EF2" w:rsidP="00D44EF2">
      <w:pPr>
        <w:spacing w:line="276" w:lineRule="auto"/>
        <w:rPr>
          <w:rFonts w:ascii="Calibri" w:hAnsi="Calibri"/>
        </w:rPr>
      </w:pPr>
    </w:p>
    <w:p w14:paraId="3CDFF9E0" w14:textId="202AD5B4" w:rsidR="00D44EF2" w:rsidRPr="00D44EF2" w:rsidRDefault="00D44EF2" w:rsidP="00D44EF2">
      <w:pPr>
        <w:spacing w:line="276" w:lineRule="auto"/>
        <w:rPr>
          <w:rFonts w:ascii="Calibri" w:hAnsi="Calibri"/>
        </w:rPr>
      </w:pPr>
      <w:r w:rsidRPr="00D44EF2">
        <w:rPr>
          <w:rFonts w:ascii="Calibri" w:hAnsi="Calibri"/>
        </w:rPr>
        <w:t xml:space="preserve">To understand what forgiveness is and what it is not is so important to put this whole thing in the parameters of the Scripture. I am so thankful that the Bible gives us specific details about how we can follow acts of forgiveness, how we can live a life of forgiveness. Because this is so </w:t>
      </w:r>
      <w:r w:rsidRPr="00D44EF2">
        <w:rPr>
          <w:rFonts w:ascii="Calibri" w:hAnsi="Calibri"/>
        </w:rPr>
        <w:lastRenderedPageBreak/>
        <w:t xml:space="preserve">difficult. We need a lot of teaching, we need a lot of understanding, we need a lot of wisdom from God when it comes to the issue of forgiveness. Because everywhere we turn, we see hurt and pain. We have so many struggles in our family, in the workplace, friends, associates, spouses. Everywhere we turn this is an issue. </w:t>
      </w:r>
    </w:p>
    <w:p w14:paraId="7781E90D" w14:textId="77777777" w:rsidR="00D44EF2" w:rsidRPr="00D44EF2" w:rsidRDefault="00D44EF2" w:rsidP="00D44EF2">
      <w:pPr>
        <w:spacing w:line="276" w:lineRule="auto"/>
        <w:rPr>
          <w:rFonts w:ascii="Calibri" w:hAnsi="Calibri"/>
        </w:rPr>
      </w:pPr>
    </w:p>
    <w:p w14:paraId="4DD6A064" w14:textId="77777777" w:rsidR="00D44EF2" w:rsidRPr="00D44EF2" w:rsidRDefault="00D44EF2" w:rsidP="00D44EF2">
      <w:pPr>
        <w:spacing w:line="276" w:lineRule="auto"/>
        <w:rPr>
          <w:rFonts w:ascii="Calibri" w:hAnsi="Calibri"/>
          <w:b/>
          <w:bCs/>
          <w:i/>
          <w:iCs/>
        </w:rPr>
      </w:pPr>
      <w:r w:rsidRPr="00D44EF2">
        <w:rPr>
          <w:rFonts w:ascii="Calibri" w:hAnsi="Calibri"/>
          <w:b/>
          <w:bCs/>
          <w:i/>
          <w:iCs/>
        </w:rPr>
        <w:t>4 Stages of Forgiveness</w:t>
      </w:r>
    </w:p>
    <w:p w14:paraId="3DD40228" w14:textId="77777777" w:rsidR="00D44EF2" w:rsidRPr="00D44EF2" w:rsidRDefault="00D44EF2" w:rsidP="00D44EF2">
      <w:pPr>
        <w:spacing w:line="276" w:lineRule="auto"/>
        <w:rPr>
          <w:rFonts w:ascii="Calibri" w:hAnsi="Calibri"/>
        </w:rPr>
      </w:pPr>
    </w:p>
    <w:p w14:paraId="09638C9B" w14:textId="77777777" w:rsidR="00D44EF2" w:rsidRPr="00D44EF2" w:rsidRDefault="00D44EF2" w:rsidP="00D44EF2">
      <w:pPr>
        <w:spacing w:line="276" w:lineRule="auto"/>
        <w:rPr>
          <w:rFonts w:ascii="Calibri" w:hAnsi="Calibri"/>
          <w:b/>
          <w:bCs/>
        </w:rPr>
      </w:pPr>
      <w:r w:rsidRPr="00D44EF2">
        <w:rPr>
          <w:rFonts w:ascii="Calibri" w:hAnsi="Calibri"/>
          <w:b/>
          <w:bCs/>
        </w:rPr>
        <w:t>1. Offense</w:t>
      </w:r>
    </w:p>
    <w:p w14:paraId="4B15C224" w14:textId="77777777" w:rsidR="00D44EF2" w:rsidRPr="00D44EF2" w:rsidRDefault="00D44EF2" w:rsidP="00D44EF2">
      <w:pPr>
        <w:spacing w:line="276" w:lineRule="auto"/>
        <w:rPr>
          <w:rFonts w:ascii="Calibri" w:hAnsi="Calibri"/>
        </w:rPr>
      </w:pPr>
    </w:p>
    <w:p w14:paraId="1CC5C2E3" w14:textId="77777777" w:rsidR="00D44EF2" w:rsidRPr="00D44EF2" w:rsidRDefault="00D44EF2" w:rsidP="00D44EF2">
      <w:pPr>
        <w:spacing w:line="276" w:lineRule="auto"/>
        <w:rPr>
          <w:rFonts w:ascii="Calibri" w:hAnsi="Calibri"/>
        </w:rPr>
      </w:pPr>
      <w:r w:rsidRPr="00D44EF2">
        <w:rPr>
          <w:rFonts w:ascii="Calibri" w:hAnsi="Calibri"/>
        </w:rPr>
        <w:t xml:space="preserve">The offense is when somebody wronged somebody else. Maybe you wronged somebody or somebody else wrongs you. It's the offense. </w:t>
      </w:r>
    </w:p>
    <w:p w14:paraId="69D22FD7" w14:textId="77777777" w:rsidR="00D44EF2" w:rsidRPr="00D44EF2" w:rsidRDefault="00D44EF2" w:rsidP="00D44EF2">
      <w:pPr>
        <w:spacing w:line="276" w:lineRule="auto"/>
        <w:rPr>
          <w:rFonts w:ascii="Calibri" w:hAnsi="Calibri"/>
        </w:rPr>
      </w:pPr>
    </w:p>
    <w:p w14:paraId="3F823FD8" w14:textId="77777777" w:rsidR="00D44EF2" w:rsidRPr="00D44EF2" w:rsidRDefault="00D44EF2" w:rsidP="00D44EF2">
      <w:pPr>
        <w:spacing w:line="276" w:lineRule="auto"/>
        <w:rPr>
          <w:rFonts w:ascii="Calibri" w:hAnsi="Calibri"/>
        </w:rPr>
      </w:pPr>
      <w:r w:rsidRPr="00D44EF2">
        <w:rPr>
          <w:rFonts w:ascii="Calibri" w:hAnsi="Calibri"/>
        </w:rPr>
        <w:t xml:space="preserve">In the particular context of the book of Philemon, which we've been in a verse-by-verse study of, Philemon has been wronged by Onesimus. Onesimus was his servant. Onesimus ran off, probably stole some stuff, went to the city of Rome. There he met the Apostle Paul. Paul led him to saving faith in Jesus Christ. Now Paul has encouraged Onesimus, the runaway servant, to reconcile his relationship with Philemon, his boss, for whom he has broken his contract with. There is an offense that has taken place. Onesimus has hurt Philemon. Philemon’s upset about it. There's no doubt about it. </w:t>
      </w:r>
    </w:p>
    <w:p w14:paraId="02D81B29" w14:textId="77777777" w:rsidR="00D44EF2" w:rsidRPr="00D44EF2" w:rsidRDefault="00D44EF2" w:rsidP="00D44EF2">
      <w:pPr>
        <w:spacing w:line="276" w:lineRule="auto"/>
        <w:rPr>
          <w:rFonts w:ascii="Calibri" w:hAnsi="Calibri"/>
        </w:rPr>
      </w:pPr>
    </w:p>
    <w:p w14:paraId="3796B7A1" w14:textId="77777777" w:rsidR="00D44EF2" w:rsidRPr="00D44EF2" w:rsidRDefault="00D44EF2" w:rsidP="00D44EF2">
      <w:pPr>
        <w:spacing w:line="276" w:lineRule="auto"/>
        <w:rPr>
          <w:rFonts w:ascii="Calibri" w:hAnsi="Calibri"/>
          <w:b/>
          <w:bCs/>
        </w:rPr>
      </w:pPr>
      <w:r w:rsidRPr="00D44EF2">
        <w:rPr>
          <w:rFonts w:ascii="Calibri" w:hAnsi="Calibri"/>
          <w:b/>
          <w:bCs/>
        </w:rPr>
        <w:t>2. Injury</w:t>
      </w:r>
    </w:p>
    <w:p w14:paraId="2C0F7D20" w14:textId="77777777" w:rsidR="00D44EF2" w:rsidRPr="00D44EF2" w:rsidRDefault="00D44EF2" w:rsidP="00D44EF2">
      <w:pPr>
        <w:spacing w:line="276" w:lineRule="auto"/>
        <w:rPr>
          <w:rFonts w:ascii="Calibri" w:hAnsi="Calibri"/>
          <w:b/>
          <w:bCs/>
        </w:rPr>
      </w:pPr>
    </w:p>
    <w:p w14:paraId="693FF2BD" w14:textId="77777777" w:rsidR="00D44EF2" w:rsidRPr="00D44EF2" w:rsidRDefault="00D44EF2" w:rsidP="00D44EF2">
      <w:pPr>
        <w:spacing w:line="276" w:lineRule="auto"/>
        <w:rPr>
          <w:rFonts w:ascii="Calibri" w:hAnsi="Calibri"/>
        </w:rPr>
      </w:pPr>
      <w:r w:rsidRPr="00D44EF2">
        <w:rPr>
          <w:rFonts w:ascii="Calibri" w:hAnsi="Calibri"/>
        </w:rPr>
        <w:t>After an offense occurs, there's an injury. There's a wound that happens. Onesimus has wounded Philemon and he's broken his trust. He's stolen from him. Sometimes those wounds are serious.</w:t>
      </w:r>
    </w:p>
    <w:p w14:paraId="55502CC0" w14:textId="77777777" w:rsidR="00D44EF2" w:rsidRPr="00D44EF2" w:rsidRDefault="00D44EF2" w:rsidP="00D44EF2">
      <w:pPr>
        <w:spacing w:line="276" w:lineRule="auto"/>
        <w:rPr>
          <w:rFonts w:ascii="Calibri" w:hAnsi="Calibri"/>
        </w:rPr>
      </w:pPr>
    </w:p>
    <w:p w14:paraId="7FD1B7C2" w14:textId="77777777" w:rsidR="00D44EF2" w:rsidRPr="00D44EF2" w:rsidRDefault="00D44EF2" w:rsidP="00D44EF2">
      <w:pPr>
        <w:spacing w:line="276" w:lineRule="auto"/>
        <w:rPr>
          <w:rFonts w:ascii="Calibri" w:hAnsi="Calibri"/>
        </w:rPr>
      </w:pPr>
      <w:r w:rsidRPr="00D44EF2">
        <w:rPr>
          <w:rFonts w:ascii="Calibri" w:hAnsi="Calibri"/>
        </w:rPr>
        <w:t xml:space="preserve">I remember when I was in high school, I played varsity football for 2 years. I got broken bones both years. I guess football wasn't so much for me. Both times that I broke bones, my coach would say, “Ryan, just put some ice on it.” That’s a high school football coach’s remedy for everything. “Put some ice on that.” “Coach, I can't walk or move.” “Put some ice on that.” “I need to stretch or to be carried to the hospital.” “Put some ice on that.” That's the deal. </w:t>
      </w:r>
    </w:p>
    <w:p w14:paraId="2B8390E7" w14:textId="77777777" w:rsidR="00D44EF2" w:rsidRPr="00D44EF2" w:rsidRDefault="00D44EF2" w:rsidP="00D44EF2">
      <w:pPr>
        <w:spacing w:line="276" w:lineRule="auto"/>
        <w:rPr>
          <w:rFonts w:ascii="Calibri" w:hAnsi="Calibri"/>
        </w:rPr>
      </w:pPr>
    </w:p>
    <w:p w14:paraId="715AB878" w14:textId="70913463" w:rsidR="00D44EF2" w:rsidRPr="00D44EF2" w:rsidRDefault="00D44EF2" w:rsidP="00D44EF2">
      <w:pPr>
        <w:spacing w:line="276" w:lineRule="auto"/>
        <w:rPr>
          <w:rFonts w:ascii="Calibri" w:hAnsi="Calibri"/>
        </w:rPr>
      </w:pPr>
      <w:r w:rsidRPr="00D44EF2">
        <w:rPr>
          <w:rFonts w:ascii="Calibri" w:hAnsi="Calibri"/>
        </w:rPr>
        <w:t xml:space="preserve">Sometimes we underestimate how </w:t>
      </w:r>
      <w:r w:rsidR="00362317">
        <w:rPr>
          <w:rFonts w:ascii="Calibri" w:hAnsi="Calibri"/>
        </w:rPr>
        <w:t>deep a wound</w:t>
      </w:r>
      <w:r w:rsidRPr="00D44EF2">
        <w:rPr>
          <w:rFonts w:ascii="Calibri" w:hAnsi="Calibri"/>
        </w:rPr>
        <w:t xml:space="preserve"> can go. But there is the offense. There's the injury. Sometimes we're hurt very deeply. That makes the third stage really difficult. </w:t>
      </w:r>
    </w:p>
    <w:p w14:paraId="4063C988" w14:textId="77777777" w:rsidR="00D44EF2" w:rsidRPr="00D44EF2" w:rsidRDefault="00D44EF2" w:rsidP="00D44EF2">
      <w:pPr>
        <w:spacing w:line="276" w:lineRule="auto"/>
        <w:rPr>
          <w:rFonts w:ascii="Calibri" w:hAnsi="Calibri"/>
        </w:rPr>
      </w:pPr>
    </w:p>
    <w:p w14:paraId="4F373CA6" w14:textId="77777777" w:rsidR="00D44EF2" w:rsidRPr="00D44EF2" w:rsidRDefault="00D44EF2" w:rsidP="00D44EF2">
      <w:pPr>
        <w:spacing w:line="276" w:lineRule="auto"/>
        <w:rPr>
          <w:rFonts w:ascii="Calibri" w:hAnsi="Calibri"/>
          <w:b/>
          <w:bCs/>
        </w:rPr>
      </w:pPr>
      <w:r w:rsidRPr="00D44EF2">
        <w:rPr>
          <w:rFonts w:ascii="Calibri" w:hAnsi="Calibri"/>
          <w:b/>
          <w:bCs/>
        </w:rPr>
        <w:t>3. Cancellation of the debt</w:t>
      </w:r>
    </w:p>
    <w:p w14:paraId="151E88C5" w14:textId="77777777" w:rsidR="00D44EF2" w:rsidRPr="00D44EF2" w:rsidRDefault="00D44EF2" w:rsidP="00D44EF2">
      <w:pPr>
        <w:spacing w:line="276" w:lineRule="auto"/>
        <w:rPr>
          <w:rFonts w:ascii="Calibri" w:hAnsi="Calibri"/>
          <w:b/>
          <w:bCs/>
        </w:rPr>
      </w:pPr>
    </w:p>
    <w:p w14:paraId="4F71A696" w14:textId="77777777" w:rsidR="00D44EF2" w:rsidRPr="00D44EF2" w:rsidRDefault="00D44EF2" w:rsidP="00D44EF2">
      <w:pPr>
        <w:spacing w:line="276" w:lineRule="auto"/>
        <w:rPr>
          <w:rFonts w:ascii="Calibri" w:hAnsi="Calibri"/>
        </w:rPr>
      </w:pPr>
      <w:r w:rsidRPr="00D44EF2">
        <w:rPr>
          <w:rFonts w:ascii="Calibri" w:hAnsi="Calibri"/>
        </w:rPr>
        <w:lastRenderedPageBreak/>
        <w:t>That's when we make that conscious decision that I mentioned a minute ago. We make the decision, “I am going to walk in forgiveness. I am going to cancel the debt. Somebody owes me, but I'm going to cancel the debt anyway.”</w:t>
      </w:r>
    </w:p>
    <w:p w14:paraId="5610AB19" w14:textId="77777777" w:rsidR="00D44EF2" w:rsidRPr="00D44EF2" w:rsidRDefault="00D44EF2" w:rsidP="00D44EF2">
      <w:pPr>
        <w:spacing w:line="276" w:lineRule="auto"/>
        <w:rPr>
          <w:rFonts w:ascii="Calibri" w:hAnsi="Calibri"/>
        </w:rPr>
      </w:pPr>
    </w:p>
    <w:p w14:paraId="5880B96B" w14:textId="77777777" w:rsidR="00D44EF2" w:rsidRPr="00D44EF2" w:rsidRDefault="00D44EF2" w:rsidP="00D44EF2">
      <w:pPr>
        <w:spacing w:line="276" w:lineRule="auto"/>
        <w:rPr>
          <w:rFonts w:ascii="Calibri" w:hAnsi="Calibri"/>
        </w:rPr>
      </w:pPr>
      <w:r w:rsidRPr="00D44EF2">
        <w:rPr>
          <w:rFonts w:ascii="Calibri" w:hAnsi="Calibri"/>
        </w:rPr>
        <w:t xml:space="preserve">The cancellation of the debt is what Paul is challenging Philemon and Onesimus to come to this conclusion in the course of their conversations. </w:t>
      </w:r>
    </w:p>
    <w:p w14:paraId="5D5627D1" w14:textId="77777777" w:rsidR="00D44EF2" w:rsidRPr="00D44EF2" w:rsidRDefault="00D44EF2" w:rsidP="00D44EF2">
      <w:pPr>
        <w:spacing w:line="276" w:lineRule="auto"/>
        <w:rPr>
          <w:rFonts w:ascii="Calibri" w:hAnsi="Calibri"/>
        </w:rPr>
      </w:pPr>
    </w:p>
    <w:p w14:paraId="4D4276FC" w14:textId="77777777" w:rsidR="00D44EF2" w:rsidRPr="00D44EF2" w:rsidRDefault="00D44EF2" w:rsidP="00D44EF2">
      <w:pPr>
        <w:spacing w:line="276" w:lineRule="auto"/>
        <w:rPr>
          <w:rFonts w:ascii="Calibri" w:hAnsi="Calibri"/>
          <w:b/>
          <w:bCs/>
        </w:rPr>
      </w:pPr>
      <w:r w:rsidRPr="00D44EF2">
        <w:rPr>
          <w:rFonts w:ascii="Calibri" w:hAnsi="Calibri"/>
          <w:b/>
          <w:bCs/>
        </w:rPr>
        <w:t>4. Reconciliation</w:t>
      </w:r>
    </w:p>
    <w:p w14:paraId="09DB7745" w14:textId="77777777" w:rsidR="00D44EF2" w:rsidRPr="00D44EF2" w:rsidRDefault="00D44EF2" w:rsidP="00D44EF2">
      <w:pPr>
        <w:spacing w:line="276" w:lineRule="auto"/>
        <w:rPr>
          <w:rFonts w:ascii="Calibri" w:hAnsi="Calibri"/>
        </w:rPr>
      </w:pPr>
    </w:p>
    <w:p w14:paraId="7509B002" w14:textId="77777777" w:rsidR="00362317" w:rsidRDefault="00D44EF2" w:rsidP="00D44EF2">
      <w:pPr>
        <w:spacing w:line="276" w:lineRule="auto"/>
        <w:rPr>
          <w:rFonts w:ascii="Calibri" w:hAnsi="Calibri"/>
        </w:rPr>
      </w:pPr>
      <w:r w:rsidRPr="00D44EF2">
        <w:rPr>
          <w:rFonts w:ascii="Calibri" w:hAnsi="Calibri"/>
        </w:rPr>
        <w:t xml:space="preserve">When the debt is canceled, then reconciliation can begin to take place in a life. It’s important to understand the difference between forgiveness and reconciliation. They're not the same thing. Forgiveness is when we begin to do business with God. In our own heart we let somebody go. We let that thing go. That's between us and God. That's forgiveness. Reconciliation is when we work things out with another person. </w:t>
      </w:r>
    </w:p>
    <w:p w14:paraId="3FD05690" w14:textId="77777777" w:rsidR="00362317" w:rsidRDefault="00362317" w:rsidP="00D44EF2">
      <w:pPr>
        <w:spacing w:line="276" w:lineRule="auto"/>
        <w:rPr>
          <w:rFonts w:ascii="Calibri" w:hAnsi="Calibri"/>
        </w:rPr>
      </w:pPr>
    </w:p>
    <w:p w14:paraId="437B3DC0" w14:textId="0FB22208" w:rsidR="00D44EF2" w:rsidRPr="00D44EF2" w:rsidRDefault="00D44EF2" w:rsidP="00D44EF2">
      <w:pPr>
        <w:spacing w:line="276" w:lineRule="auto"/>
        <w:rPr>
          <w:rFonts w:ascii="Calibri" w:hAnsi="Calibri"/>
        </w:rPr>
      </w:pPr>
      <w:r w:rsidRPr="00D44EF2">
        <w:rPr>
          <w:rFonts w:ascii="Calibri" w:hAnsi="Calibri"/>
        </w:rPr>
        <w:t xml:space="preserve">Now our eventual goal should always be to be reconciled. That would honor the Lord the most. That would be the best thing for everybody. Two parties are offended, they come back, they apologize, they work it out, they're back together. But sometimes that's not always possible. Reconciliation sometimes is difficult because it requires two parties to come together. You can't reconcile with a person who is not willing to work with you. One person can't reconcile. That takes two. But what we can do is we can work with God. </w:t>
      </w:r>
    </w:p>
    <w:p w14:paraId="69FCC49E" w14:textId="77777777" w:rsidR="00D44EF2" w:rsidRPr="00D44EF2" w:rsidRDefault="00D44EF2" w:rsidP="00D44EF2">
      <w:pPr>
        <w:spacing w:line="276" w:lineRule="auto"/>
        <w:rPr>
          <w:rFonts w:ascii="Calibri" w:hAnsi="Calibri"/>
        </w:rPr>
      </w:pPr>
    </w:p>
    <w:p w14:paraId="210FC162" w14:textId="77777777" w:rsidR="00D44EF2" w:rsidRPr="00D44EF2" w:rsidRDefault="00D44EF2" w:rsidP="00D44EF2">
      <w:pPr>
        <w:spacing w:line="276" w:lineRule="auto"/>
        <w:rPr>
          <w:rFonts w:ascii="Calibri" w:hAnsi="Calibri"/>
        </w:rPr>
      </w:pPr>
      <w:r w:rsidRPr="00D44EF2">
        <w:rPr>
          <w:rFonts w:ascii="Calibri" w:hAnsi="Calibri"/>
        </w:rPr>
        <w:t>Our first responsibility is to work on forgiveness – that's me and God. Then as God leads and as opportunities open up, we pray and we hope for reconciliation. We do everything we can for that to happen. But just because you're not reconciled with somebody doesn't mean that you can't forgive them. Does that make sense? There is a difference. Sometimes these things get kind of confused and swirl together. There's the cancellation of the debt. There's the reconciliation. Once that happens, then forgiveness is able to really take place.</w:t>
      </w:r>
    </w:p>
    <w:p w14:paraId="747A9A39" w14:textId="77777777" w:rsidR="00D44EF2" w:rsidRPr="00D44EF2" w:rsidRDefault="00D44EF2" w:rsidP="00D44EF2">
      <w:pPr>
        <w:spacing w:line="276" w:lineRule="auto"/>
        <w:rPr>
          <w:rFonts w:ascii="Calibri" w:hAnsi="Calibri"/>
        </w:rPr>
      </w:pPr>
    </w:p>
    <w:p w14:paraId="1E7B83CE" w14:textId="77777777" w:rsidR="00D44EF2" w:rsidRPr="00D44EF2" w:rsidRDefault="00D44EF2" w:rsidP="00D44EF2">
      <w:pPr>
        <w:spacing w:line="276" w:lineRule="auto"/>
        <w:rPr>
          <w:rFonts w:ascii="Calibri" w:hAnsi="Calibri"/>
        </w:rPr>
      </w:pPr>
      <w:r w:rsidRPr="00D44EF2">
        <w:rPr>
          <w:rFonts w:ascii="Calibri" w:hAnsi="Calibri"/>
        </w:rPr>
        <w:t xml:space="preserve">I believe that country music is a great place for theology. Do I have anybody who agrees with that? I love country music. Last week I rapped. If you weren't here, you need to get the video online and go to edgechurchaurora.com and you can watch the rap. I gave myself the title Hip Hop Pastor after last Sunday. If you weren't here, you won’t understand that. If you were here, you totally get it. </w:t>
      </w:r>
    </w:p>
    <w:p w14:paraId="037C3C7F" w14:textId="77777777" w:rsidR="00D44EF2" w:rsidRPr="00D44EF2" w:rsidRDefault="00D44EF2" w:rsidP="00D44EF2">
      <w:pPr>
        <w:spacing w:line="276" w:lineRule="auto"/>
        <w:rPr>
          <w:rFonts w:ascii="Calibri" w:hAnsi="Calibri"/>
        </w:rPr>
      </w:pPr>
    </w:p>
    <w:p w14:paraId="502992A0" w14:textId="77777777" w:rsidR="00D44EF2" w:rsidRPr="00D44EF2" w:rsidRDefault="00D44EF2" w:rsidP="00D44EF2">
      <w:pPr>
        <w:spacing w:line="276" w:lineRule="auto"/>
        <w:rPr>
          <w:rFonts w:ascii="Calibri" w:hAnsi="Calibri"/>
        </w:rPr>
      </w:pPr>
      <w:r w:rsidRPr="00D44EF2">
        <w:rPr>
          <w:rFonts w:ascii="Calibri" w:hAnsi="Calibri"/>
        </w:rPr>
        <w:t xml:space="preserve">But before I got into hip hop and rap, I really loved country music. As a kid, I grew up listening to country music. I was an urban cowboy. I wore wranglers and boots, the big belt buckle. I </w:t>
      </w:r>
      <w:r w:rsidRPr="00D44EF2">
        <w:rPr>
          <w:rFonts w:ascii="Calibri" w:hAnsi="Calibri"/>
        </w:rPr>
        <w:lastRenderedPageBreak/>
        <w:t xml:space="preserve">loved to shop at </w:t>
      </w:r>
      <w:proofErr w:type="spellStart"/>
      <w:r w:rsidRPr="00D44EF2">
        <w:rPr>
          <w:rFonts w:ascii="Calibri" w:hAnsi="Calibri"/>
        </w:rPr>
        <w:t>Sheplers</w:t>
      </w:r>
      <w:proofErr w:type="spellEnd"/>
      <w:r w:rsidRPr="00D44EF2">
        <w:rPr>
          <w:rFonts w:ascii="Calibri" w:hAnsi="Calibri"/>
        </w:rPr>
        <w:t xml:space="preserve">. It was my favorite place as a kid. I had a felt hat that I would wear in the winter and I had a straw hat that I would wear in the summer. You know you're a real cowboy if you have a feather band. I had those really cool feather bands. Do you know what I'm talking about? Those are awesome. I love those. </w:t>
      </w:r>
    </w:p>
    <w:p w14:paraId="65EAF0B2" w14:textId="77777777" w:rsidR="00D44EF2" w:rsidRPr="00D44EF2" w:rsidRDefault="00D44EF2" w:rsidP="00D44EF2">
      <w:pPr>
        <w:spacing w:line="276" w:lineRule="auto"/>
        <w:rPr>
          <w:rFonts w:ascii="Calibri" w:hAnsi="Calibri"/>
        </w:rPr>
      </w:pPr>
    </w:p>
    <w:p w14:paraId="0120BE13" w14:textId="77777777" w:rsidR="00D44EF2" w:rsidRPr="00D44EF2" w:rsidRDefault="00D44EF2" w:rsidP="00D44EF2">
      <w:pPr>
        <w:spacing w:line="276" w:lineRule="auto"/>
        <w:rPr>
          <w:rFonts w:ascii="Calibri" w:hAnsi="Calibri"/>
        </w:rPr>
      </w:pPr>
      <w:r w:rsidRPr="00D44EF2">
        <w:rPr>
          <w:rFonts w:ascii="Calibri" w:hAnsi="Calibri"/>
        </w:rPr>
        <w:t xml:space="preserve">When I think about this song, I think about my feather band and my cowboy getups that I used to do. That was before the days of orange pants. Now I'm a little more into the orange pants. But back in the day it was a little more country. </w:t>
      </w:r>
    </w:p>
    <w:p w14:paraId="60289779" w14:textId="77777777" w:rsidR="00D44EF2" w:rsidRPr="00D44EF2" w:rsidRDefault="00D44EF2" w:rsidP="00D44EF2">
      <w:pPr>
        <w:spacing w:line="276" w:lineRule="auto"/>
        <w:rPr>
          <w:rFonts w:ascii="Calibri" w:hAnsi="Calibri"/>
        </w:rPr>
      </w:pPr>
    </w:p>
    <w:p w14:paraId="1047DC1F" w14:textId="77777777" w:rsidR="00D44EF2" w:rsidRPr="00D44EF2" w:rsidRDefault="00D44EF2" w:rsidP="00D44EF2">
      <w:pPr>
        <w:spacing w:line="276" w:lineRule="auto"/>
        <w:rPr>
          <w:rFonts w:ascii="Calibri" w:hAnsi="Calibri"/>
        </w:rPr>
      </w:pPr>
      <w:r w:rsidRPr="00D44EF2">
        <w:rPr>
          <w:rFonts w:ascii="Calibri" w:hAnsi="Calibri"/>
        </w:rPr>
        <w:t>Garth Brooks has a great song about forgiveness. It's called “Bury the Hatchet.” Listen to these words:</w:t>
      </w:r>
    </w:p>
    <w:p w14:paraId="2FD44410" w14:textId="77777777" w:rsidR="00D44EF2" w:rsidRPr="00D44EF2" w:rsidRDefault="00D44EF2" w:rsidP="00D44EF2">
      <w:pPr>
        <w:spacing w:line="276" w:lineRule="auto"/>
        <w:rPr>
          <w:rFonts w:ascii="Calibri" w:hAnsi="Calibri"/>
        </w:rPr>
      </w:pPr>
    </w:p>
    <w:p w14:paraId="7D43F97E" w14:textId="77777777" w:rsidR="00D44EF2" w:rsidRPr="00D44EF2" w:rsidRDefault="00D44EF2" w:rsidP="00D44EF2">
      <w:pPr>
        <w:spacing w:line="276" w:lineRule="auto"/>
        <w:rPr>
          <w:rFonts w:ascii="Calibri" w:hAnsi="Calibri"/>
        </w:rPr>
      </w:pPr>
      <w:r w:rsidRPr="00D44EF2">
        <w:rPr>
          <w:rFonts w:ascii="Calibri" w:hAnsi="Calibri"/>
        </w:rPr>
        <w:t>“All the neighbors lights</w:t>
      </w:r>
    </w:p>
    <w:p w14:paraId="33C75541" w14:textId="77777777" w:rsidR="00D44EF2" w:rsidRPr="00D44EF2" w:rsidRDefault="00D44EF2" w:rsidP="00D44EF2">
      <w:pPr>
        <w:spacing w:line="276" w:lineRule="auto"/>
        <w:rPr>
          <w:rFonts w:ascii="Calibri" w:hAnsi="Calibri"/>
        </w:rPr>
      </w:pPr>
      <w:r w:rsidRPr="00D44EF2">
        <w:rPr>
          <w:rFonts w:ascii="Calibri" w:hAnsi="Calibri"/>
        </w:rPr>
        <w:t>Came on last night</w:t>
      </w:r>
    </w:p>
    <w:p w14:paraId="011E6979" w14:textId="77777777" w:rsidR="00D44EF2" w:rsidRPr="00D44EF2" w:rsidRDefault="00D44EF2" w:rsidP="00D44EF2">
      <w:pPr>
        <w:spacing w:line="276" w:lineRule="auto"/>
        <w:rPr>
          <w:rFonts w:ascii="Calibri" w:hAnsi="Calibri"/>
        </w:rPr>
      </w:pPr>
      <w:r w:rsidRPr="00D44EF2">
        <w:rPr>
          <w:rFonts w:ascii="Calibri" w:hAnsi="Calibri"/>
        </w:rPr>
        <w:t>Just like they do every time</w:t>
      </w:r>
    </w:p>
    <w:p w14:paraId="06C0E5AE" w14:textId="77777777" w:rsidR="00D44EF2" w:rsidRPr="00D44EF2" w:rsidRDefault="00D44EF2" w:rsidP="00D44EF2">
      <w:pPr>
        <w:spacing w:line="276" w:lineRule="auto"/>
        <w:rPr>
          <w:rFonts w:ascii="Calibri" w:hAnsi="Calibri"/>
        </w:rPr>
      </w:pPr>
      <w:r w:rsidRPr="00D44EF2">
        <w:rPr>
          <w:rFonts w:ascii="Calibri" w:hAnsi="Calibri"/>
        </w:rPr>
        <w:t>We have a little fight</w:t>
      </w:r>
    </w:p>
    <w:p w14:paraId="313809D2" w14:textId="77777777" w:rsidR="00D44EF2" w:rsidRPr="00D44EF2" w:rsidRDefault="00D44EF2" w:rsidP="00D44EF2">
      <w:pPr>
        <w:spacing w:line="276" w:lineRule="auto"/>
        <w:rPr>
          <w:rFonts w:ascii="Calibri" w:hAnsi="Calibri"/>
        </w:rPr>
      </w:pPr>
      <w:r w:rsidRPr="00D44EF2">
        <w:rPr>
          <w:rFonts w:ascii="Calibri" w:hAnsi="Calibri"/>
        </w:rPr>
        <w:t xml:space="preserve">It's </w:t>
      </w:r>
      <w:proofErr w:type="spellStart"/>
      <w:r w:rsidRPr="00D44EF2">
        <w:rPr>
          <w:rFonts w:ascii="Calibri" w:hAnsi="Calibri"/>
        </w:rPr>
        <w:t>gettin</w:t>
      </w:r>
      <w:proofErr w:type="spellEnd"/>
      <w:r w:rsidRPr="00D44EF2">
        <w:rPr>
          <w:rFonts w:ascii="Calibri" w:hAnsi="Calibri"/>
        </w:rPr>
        <w:t>' to the point</w:t>
      </w:r>
    </w:p>
    <w:p w14:paraId="4DDD98D0" w14:textId="77777777" w:rsidR="00D44EF2" w:rsidRPr="00D44EF2" w:rsidRDefault="00D44EF2" w:rsidP="00D44EF2">
      <w:pPr>
        <w:spacing w:line="276" w:lineRule="auto"/>
        <w:rPr>
          <w:rFonts w:ascii="Calibri" w:hAnsi="Calibri"/>
        </w:rPr>
      </w:pPr>
      <w:r w:rsidRPr="00D44EF2">
        <w:rPr>
          <w:rFonts w:ascii="Calibri" w:hAnsi="Calibri"/>
        </w:rPr>
        <w:t>We can't get along</w:t>
      </w:r>
    </w:p>
    <w:p w14:paraId="493C4BC0" w14:textId="77777777" w:rsidR="00D44EF2" w:rsidRPr="00D44EF2" w:rsidRDefault="00D44EF2" w:rsidP="00D44EF2">
      <w:pPr>
        <w:spacing w:line="276" w:lineRule="auto"/>
        <w:rPr>
          <w:rFonts w:ascii="Calibri" w:hAnsi="Calibri"/>
        </w:rPr>
      </w:pPr>
      <w:r w:rsidRPr="00D44EF2">
        <w:rPr>
          <w:rFonts w:ascii="Calibri" w:hAnsi="Calibri"/>
        </w:rPr>
        <w:t>We're always fighting about things</w:t>
      </w:r>
    </w:p>
    <w:p w14:paraId="2932E15D" w14:textId="77777777" w:rsidR="00D44EF2" w:rsidRPr="00D44EF2" w:rsidRDefault="00D44EF2" w:rsidP="00D44EF2">
      <w:pPr>
        <w:spacing w:line="276" w:lineRule="auto"/>
        <w:rPr>
          <w:rFonts w:ascii="Calibri" w:hAnsi="Calibri"/>
        </w:rPr>
      </w:pPr>
      <w:r w:rsidRPr="00D44EF2">
        <w:rPr>
          <w:rFonts w:ascii="Calibri" w:hAnsi="Calibri"/>
        </w:rPr>
        <w:t>That should be dead and gone”</w:t>
      </w:r>
    </w:p>
    <w:p w14:paraId="1FFC73BF" w14:textId="77777777" w:rsidR="00D44EF2" w:rsidRPr="00D44EF2" w:rsidRDefault="00D44EF2" w:rsidP="00D44EF2">
      <w:pPr>
        <w:spacing w:line="276" w:lineRule="auto"/>
        <w:rPr>
          <w:rFonts w:ascii="Calibri" w:hAnsi="Calibri"/>
        </w:rPr>
      </w:pPr>
    </w:p>
    <w:p w14:paraId="32F11A63" w14:textId="77777777" w:rsidR="00D44EF2" w:rsidRPr="00D44EF2" w:rsidRDefault="00D44EF2" w:rsidP="00D44EF2">
      <w:pPr>
        <w:spacing w:line="276" w:lineRule="auto"/>
        <w:rPr>
          <w:rFonts w:ascii="Calibri" w:hAnsi="Calibri"/>
        </w:rPr>
      </w:pPr>
      <w:r w:rsidRPr="00D44EF2">
        <w:rPr>
          <w:rFonts w:ascii="Calibri" w:hAnsi="Calibri"/>
        </w:rPr>
        <w:t>Here’s the chorus:</w:t>
      </w:r>
    </w:p>
    <w:p w14:paraId="668E240D" w14:textId="77777777" w:rsidR="00D44EF2" w:rsidRPr="00D44EF2" w:rsidRDefault="00D44EF2" w:rsidP="00D44EF2">
      <w:pPr>
        <w:spacing w:line="276" w:lineRule="auto"/>
        <w:rPr>
          <w:rFonts w:ascii="Calibri" w:hAnsi="Calibri"/>
        </w:rPr>
      </w:pPr>
    </w:p>
    <w:p w14:paraId="7609E9A0" w14:textId="77777777" w:rsidR="00D44EF2" w:rsidRPr="00D44EF2" w:rsidRDefault="00D44EF2" w:rsidP="00D44EF2">
      <w:pPr>
        <w:spacing w:line="276" w:lineRule="auto"/>
        <w:rPr>
          <w:rFonts w:ascii="Calibri" w:hAnsi="Calibri"/>
        </w:rPr>
      </w:pPr>
      <w:r w:rsidRPr="00D44EF2">
        <w:rPr>
          <w:rFonts w:ascii="Calibri" w:hAnsi="Calibri"/>
        </w:rPr>
        <w:t>“We bury the hatchet</w:t>
      </w:r>
    </w:p>
    <w:p w14:paraId="75549655" w14:textId="77777777" w:rsidR="00D44EF2" w:rsidRPr="00D44EF2" w:rsidRDefault="00D44EF2" w:rsidP="00D44EF2">
      <w:pPr>
        <w:spacing w:line="276" w:lineRule="auto"/>
        <w:rPr>
          <w:rFonts w:ascii="Calibri" w:hAnsi="Calibri"/>
        </w:rPr>
      </w:pPr>
      <w:r w:rsidRPr="00D44EF2">
        <w:rPr>
          <w:rFonts w:ascii="Calibri" w:hAnsi="Calibri"/>
        </w:rPr>
        <w:t xml:space="preserve">But leave the handle </w:t>
      </w:r>
      <w:proofErr w:type="spellStart"/>
      <w:r w:rsidRPr="00D44EF2">
        <w:rPr>
          <w:rFonts w:ascii="Calibri" w:hAnsi="Calibri"/>
        </w:rPr>
        <w:t>stickin</w:t>
      </w:r>
      <w:proofErr w:type="spellEnd"/>
      <w:r w:rsidRPr="00D44EF2">
        <w:rPr>
          <w:rFonts w:ascii="Calibri" w:hAnsi="Calibri"/>
        </w:rPr>
        <w:t>' out</w:t>
      </w:r>
    </w:p>
    <w:p w14:paraId="49183AC8" w14:textId="77777777" w:rsidR="00D44EF2" w:rsidRPr="00D44EF2" w:rsidRDefault="00D44EF2" w:rsidP="00D44EF2">
      <w:pPr>
        <w:spacing w:line="276" w:lineRule="auto"/>
        <w:rPr>
          <w:rFonts w:ascii="Calibri" w:hAnsi="Calibri"/>
        </w:rPr>
      </w:pPr>
      <w:r w:rsidRPr="00D44EF2">
        <w:rPr>
          <w:rFonts w:ascii="Calibri" w:hAnsi="Calibri"/>
        </w:rPr>
        <w:t xml:space="preserve">We're always </w:t>
      </w:r>
      <w:proofErr w:type="spellStart"/>
      <w:r w:rsidRPr="00D44EF2">
        <w:rPr>
          <w:rFonts w:ascii="Calibri" w:hAnsi="Calibri"/>
        </w:rPr>
        <w:t>diggin</w:t>
      </w:r>
      <w:proofErr w:type="spellEnd"/>
      <w:r w:rsidRPr="00D44EF2">
        <w:rPr>
          <w:rFonts w:ascii="Calibri" w:hAnsi="Calibri"/>
        </w:rPr>
        <w:t>' up things</w:t>
      </w:r>
    </w:p>
    <w:p w14:paraId="4193E6E5" w14:textId="77777777" w:rsidR="00D44EF2" w:rsidRPr="00D44EF2" w:rsidRDefault="00D44EF2" w:rsidP="00D44EF2">
      <w:pPr>
        <w:spacing w:line="276" w:lineRule="auto"/>
        <w:rPr>
          <w:rFonts w:ascii="Calibri" w:hAnsi="Calibri"/>
        </w:rPr>
      </w:pPr>
      <w:r w:rsidRPr="00D44EF2">
        <w:rPr>
          <w:rFonts w:ascii="Calibri" w:hAnsi="Calibri"/>
        </w:rPr>
        <w:t>We should forget about</w:t>
      </w:r>
    </w:p>
    <w:p w14:paraId="620DA9AB" w14:textId="77777777" w:rsidR="00D44EF2" w:rsidRPr="00D44EF2" w:rsidRDefault="00D44EF2" w:rsidP="00D44EF2">
      <w:pPr>
        <w:spacing w:line="276" w:lineRule="auto"/>
        <w:rPr>
          <w:rFonts w:ascii="Calibri" w:hAnsi="Calibri"/>
        </w:rPr>
      </w:pPr>
      <w:r w:rsidRPr="00D44EF2">
        <w:rPr>
          <w:rFonts w:ascii="Calibri" w:hAnsi="Calibri"/>
        </w:rPr>
        <w:t xml:space="preserve">When it comes to </w:t>
      </w:r>
      <w:proofErr w:type="spellStart"/>
      <w:r w:rsidRPr="00D44EF2">
        <w:rPr>
          <w:rFonts w:ascii="Calibri" w:hAnsi="Calibri"/>
        </w:rPr>
        <w:t>forgivin</w:t>
      </w:r>
      <w:proofErr w:type="spellEnd"/>
      <w:r w:rsidRPr="00D44EF2">
        <w:rPr>
          <w:rFonts w:ascii="Calibri" w:hAnsi="Calibri"/>
        </w:rPr>
        <w:t>'</w:t>
      </w:r>
    </w:p>
    <w:p w14:paraId="4132F417" w14:textId="77777777" w:rsidR="00D44EF2" w:rsidRPr="00D44EF2" w:rsidRDefault="00D44EF2" w:rsidP="00D44EF2">
      <w:pPr>
        <w:spacing w:line="276" w:lineRule="auto"/>
        <w:rPr>
          <w:rFonts w:ascii="Calibri" w:hAnsi="Calibri"/>
        </w:rPr>
      </w:pPr>
      <w:r w:rsidRPr="00D44EF2">
        <w:rPr>
          <w:rFonts w:ascii="Calibri" w:hAnsi="Calibri"/>
        </w:rPr>
        <w:t xml:space="preserve">Baby, there </w:t>
      </w:r>
      <w:proofErr w:type="spellStart"/>
      <w:r w:rsidRPr="00D44EF2">
        <w:rPr>
          <w:rFonts w:ascii="Calibri" w:hAnsi="Calibri"/>
        </w:rPr>
        <w:t>ain't</w:t>
      </w:r>
      <w:proofErr w:type="spellEnd"/>
      <w:r w:rsidRPr="00D44EF2">
        <w:rPr>
          <w:rFonts w:ascii="Calibri" w:hAnsi="Calibri"/>
        </w:rPr>
        <w:t xml:space="preserve"> no doubt</w:t>
      </w:r>
    </w:p>
    <w:p w14:paraId="5ACAF091" w14:textId="77777777" w:rsidR="00D44EF2" w:rsidRPr="00D44EF2" w:rsidRDefault="00D44EF2" w:rsidP="00D44EF2">
      <w:pPr>
        <w:spacing w:line="276" w:lineRule="auto"/>
        <w:rPr>
          <w:rFonts w:ascii="Calibri" w:hAnsi="Calibri"/>
        </w:rPr>
      </w:pPr>
      <w:r w:rsidRPr="00D44EF2">
        <w:rPr>
          <w:rFonts w:ascii="Calibri" w:hAnsi="Calibri"/>
        </w:rPr>
        <w:t>We bury the hatchet</w:t>
      </w:r>
    </w:p>
    <w:p w14:paraId="367BDF31" w14:textId="77777777" w:rsidR="00D44EF2" w:rsidRPr="00D44EF2" w:rsidRDefault="00D44EF2" w:rsidP="00D44EF2">
      <w:pPr>
        <w:spacing w:line="276" w:lineRule="auto"/>
        <w:rPr>
          <w:rFonts w:ascii="Calibri" w:hAnsi="Calibri"/>
        </w:rPr>
      </w:pPr>
      <w:r w:rsidRPr="00D44EF2">
        <w:rPr>
          <w:rFonts w:ascii="Calibri" w:hAnsi="Calibri"/>
        </w:rPr>
        <w:t>But leave the handle sticking out”</w:t>
      </w:r>
    </w:p>
    <w:p w14:paraId="492E1F96" w14:textId="77777777" w:rsidR="00D44EF2" w:rsidRPr="00D44EF2" w:rsidRDefault="00D44EF2" w:rsidP="00D44EF2">
      <w:pPr>
        <w:spacing w:line="276" w:lineRule="auto"/>
        <w:rPr>
          <w:rFonts w:ascii="Calibri" w:hAnsi="Calibri"/>
        </w:rPr>
      </w:pPr>
    </w:p>
    <w:p w14:paraId="097E8D98" w14:textId="77777777" w:rsidR="00D44EF2" w:rsidRPr="00D44EF2" w:rsidRDefault="00D44EF2" w:rsidP="00D44EF2">
      <w:pPr>
        <w:spacing w:line="276" w:lineRule="auto"/>
        <w:rPr>
          <w:rFonts w:ascii="Calibri" w:hAnsi="Calibri"/>
        </w:rPr>
      </w:pPr>
      <w:r w:rsidRPr="00D44EF2">
        <w:rPr>
          <w:rFonts w:ascii="Calibri" w:hAnsi="Calibri"/>
        </w:rPr>
        <w:t xml:space="preserve">That’s a great synopsis of a lot of our relationships. We tiptoe around forgiveness. We flirt with it. We put a little dirt on it. But the handle is still there. </w:t>
      </w:r>
    </w:p>
    <w:p w14:paraId="570ABA5D" w14:textId="77777777" w:rsidR="00D44EF2" w:rsidRPr="00D44EF2" w:rsidRDefault="00D44EF2" w:rsidP="00D44EF2">
      <w:pPr>
        <w:spacing w:line="276" w:lineRule="auto"/>
        <w:rPr>
          <w:rFonts w:ascii="Calibri" w:hAnsi="Calibri"/>
        </w:rPr>
      </w:pPr>
    </w:p>
    <w:p w14:paraId="519C59D3" w14:textId="77777777" w:rsidR="00D44EF2" w:rsidRPr="00D44EF2" w:rsidRDefault="00D44EF2" w:rsidP="00D44EF2">
      <w:pPr>
        <w:spacing w:line="276" w:lineRule="auto"/>
        <w:rPr>
          <w:rFonts w:ascii="Calibri" w:hAnsi="Calibri"/>
        </w:rPr>
      </w:pPr>
      <w:r w:rsidRPr="00D44EF2">
        <w:rPr>
          <w:rFonts w:ascii="Calibri" w:hAnsi="Calibri"/>
        </w:rPr>
        <w:t xml:space="preserve">God has a powerful word to say to us today about how we can bury the whole hatchet and not leave the handle sticking out. </w:t>
      </w:r>
    </w:p>
    <w:p w14:paraId="762EDDE6" w14:textId="77777777" w:rsidR="00D44EF2" w:rsidRPr="00D44EF2" w:rsidRDefault="00D44EF2" w:rsidP="00D44EF2">
      <w:pPr>
        <w:spacing w:line="276" w:lineRule="auto"/>
        <w:rPr>
          <w:rFonts w:ascii="Calibri" w:hAnsi="Calibri"/>
        </w:rPr>
      </w:pPr>
    </w:p>
    <w:p w14:paraId="7F03B01F" w14:textId="3B48E40A" w:rsidR="00D44EF2" w:rsidRPr="00D44EF2" w:rsidRDefault="00D44EF2" w:rsidP="00D44EF2">
      <w:pPr>
        <w:spacing w:line="276" w:lineRule="auto"/>
        <w:rPr>
          <w:rFonts w:ascii="Calibri" w:hAnsi="Calibri"/>
        </w:rPr>
      </w:pPr>
      <w:r w:rsidRPr="00D44EF2">
        <w:rPr>
          <w:rFonts w:ascii="Calibri" w:hAnsi="Calibri"/>
        </w:rPr>
        <w:t>When you came in this morning, you were handed a red key. Everybody pull out your red key for just a moment. I don't know if you can see this in the back. But you can look at your red key. I want you to put this on your keychain this week because I'm going to share with you five keys to forgiveness. Every time that you pull out your keys this week to unlock a door</w:t>
      </w:r>
      <w:r w:rsidR="00362317">
        <w:rPr>
          <w:rFonts w:ascii="Calibri" w:hAnsi="Calibri"/>
        </w:rPr>
        <w:t>,</w:t>
      </w:r>
      <w:r w:rsidRPr="00D44EF2">
        <w:rPr>
          <w:rFonts w:ascii="Calibri" w:hAnsi="Calibri"/>
        </w:rPr>
        <w:t xml:space="preserve"> or to get into your car</w:t>
      </w:r>
      <w:r w:rsidR="00362317">
        <w:rPr>
          <w:rFonts w:ascii="Calibri" w:hAnsi="Calibri"/>
        </w:rPr>
        <w:t>,</w:t>
      </w:r>
      <w:r w:rsidRPr="00D44EF2">
        <w:rPr>
          <w:rFonts w:ascii="Calibri" w:hAnsi="Calibri"/>
        </w:rPr>
        <w:t xml:space="preserve"> or to open up your apartment or house door or your office, I want you to see that red key and I want you to think about the keys to forgiveness.</w:t>
      </w:r>
    </w:p>
    <w:p w14:paraId="4B8880EF" w14:textId="77777777" w:rsidR="00D44EF2" w:rsidRPr="00D44EF2" w:rsidRDefault="00D44EF2" w:rsidP="00D44EF2">
      <w:pPr>
        <w:spacing w:line="276" w:lineRule="auto"/>
        <w:rPr>
          <w:rFonts w:ascii="Calibri" w:hAnsi="Calibri"/>
        </w:rPr>
      </w:pPr>
    </w:p>
    <w:p w14:paraId="4EC72B69" w14:textId="77777777" w:rsidR="00D44EF2" w:rsidRPr="00D44EF2" w:rsidRDefault="00D44EF2" w:rsidP="00D44EF2">
      <w:pPr>
        <w:spacing w:line="276" w:lineRule="auto"/>
        <w:rPr>
          <w:rFonts w:ascii="Calibri" w:hAnsi="Calibri"/>
        </w:rPr>
      </w:pPr>
      <w:r w:rsidRPr="00D44EF2">
        <w:rPr>
          <w:rFonts w:ascii="Calibri" w:hAnsi="Calibri"/>
        </w:rPr>
        <w:t xml:space="preserve">I love keys because as a kid, when I wasn't wearing my cowboy outfits, I was rekeying locks. My grandfather was a master locksmith. He could break into anything. I’ve got some stories, I'm telling you. As a kid, I would go with him and we would rekey locks. I remember a few times we rekeyed a whole apartment complex, hundreds of locks. He taught me how to do it. I'm not very handy, but I do know about locks. I love keys. </w:t>
      </w:r>
    </w:p>
    <w:p w14:paraId="49D94C23" w14:textId="77777777" w:rsidR="00D44EF2" w:rsidRPr="00D44EF2" w:rsidRDefault="00D44EF2" w:rsidP="00D44EF2">
      <w:pPr>
        <w:spacing w:line="276" w:lineRule="auto"/>
        <w:rPr>
          <w:rFonts w:ascii="Calibri" w:hAnsi="Calibri"/>
        </w:rPr>
      </w:pPr>
    </w:p>
    <w:p w14:paraId="0703A4B0" w14:textId="77777777" w:rsidR="00362317" w:rsidRDefault="00D44EF2" w:rsidP="00D44EF2">
      <w:pPr>
        <w:spacing w:line="276" w:lineRule="auto"/>
        <w:rPr>
          <w:rFonts w:ascii="Calibri" w:hAnsi="Calibri"/>
        </w:rPr>
      </w:pPr>
      <w:r w:rsidRPr="00D44EF2">
        <w:rPr>
          <w:rFonts w:ascii="Calibri" w:hAnsi="Calibri"/>
        </w:rPr>
        <w:t xml:space="preserve">Keys are interesting because when they're cut, there's a certain combination. Each cut in a key is in sync with the lock, hopefully, and it releases the pins and springs and allows the bolt lock to be turned and the door to be opened. </w:t>
      </w:r>
    </w:p>
    <w:p w14:paraId="52E2613F" w14:textId="77777777" w:rsidR="00362317" w:rsidRDefault="00362317" w:rsidP="00D44EF2">
      <w:pPr>
        <w:spacing w:line="276" w:lineRule="auto"/>
        <w:rPr>
          <w:rFonts w:ascii="Calibri" w:hAnsi="Calibri"/>
        </w:rPr>
      </w:pPr>
    </w:p>
    <w:p w14:paraId="304AB142" w14:textId="48861C29" w:rsidR="00D44EF2" w:rsidRPr="00D44EF2" w:rsidRDefault="00D44EF2" w:rsidP="00D44EF2">
      <w:pPr>
        <w:spacing w:line="276" w:lineRule="auto"/>
        <w:rPr>
          <w:rFonts w:ascii="Calibri" w:hAnsi="Calibri"/>
        </w:rPr>
      </w:pPr>
      <w:r w:rsidRPr="00D44EF2">
        <w:rPr>
          <w:rFonts w:ascii="Calibri" w:hAnsi="Calibri"/>
        </w:rPr>
        <w:t xml:space="preserve">I know as a kid when I was first learning to rekey locks, sometimes I would get it wrong. I would go put the lock back on somebody's apartment door. They would come home from work about 5:30 or 6:00 and they couldn't get into their apartment. </w:t>
      </w:r>
      <w:r w:rsidR="00362317">
        <w:rPr>
          <w:rFonts w:ascii="Calibri" w:hAnsi="Calibri"/>
        </w:rPr>
        <w:t>“</w:t>
      </w:r>
      <w:r w:rsidRPr="00D44EF2">
        <w:rPr>
          <w:rFonts w:ascii="Calibri" w:hAnsi="Calibri"/>
        </w:rPr>
        <w:t>What happened?</w:t>
      </w:r>
      <w:r w:rsidR="00362317">
        <w:rPr>
          <w:rFonts w:ascii="Calibri" w:hAnsi="Calibri"/>
        </w:rPr>
        <w:t>”</w:t>
      </w:r>
      <w:r w:rsidRPr="00D44EF2">
        <w:rPr>
          <w:rFonts w:ascii="Calibri" w:hAnsi="Calibri"/>
        </w:rPr>
        <w:t xml:space="preserve"> </w:t>
      </w:r>
      <w:r w:rsidR="00362317">
        <w:rPr>
          <w:rFonts w:ascii="Calibri" w:hAnsi="Calibri"/>
        </w:rPr>
        <w:t>“</w:t>
      </w:r>
      <w:r w:rsidRPr="00D44EF2">
        <w:rPr>
          <w:rFonts w:ascii="Calibri" w:hAnsi="Calibri"/>
        </w:rPr>
        <w:t>The locksmith has been there or the locksmith’s grandson.</w:t>
      </w:r>
      <w:r w:rsidR="00362317">
        <w:rPr>
          <w:rFonts w:ascii="Calibri" w:hAnsi="Calibri"/>
        </w:rPr>
        <w:t>”</w:t>
      </w:r>
      <w:r w:rsidRPr="00D44EF2">
        <w:rPr>
          <w:rFonts w:ascii="Calibri" w:hAnsi="Calibri"/>
        </w:rPr>
        <w:t xml:space="preserve"> There were a few times I actually put the locks on backwards where the turn dial for the deadbolt was on the outside. That makes people feel very secure. The key is on the inside, the turn on the outside. </w:t>
      </w:r>
    </w:p>
    <w:p w14:paraId="3C7F02F3" w14:textId="77777777" w:rsidR="00D44EF2" w:rsidRPr="00D44EF2" w:rsidRDefault="00D44EF2" w:rsidP="00D44EF2">
      <w:pPr>
        <w:spacing w:line="276" w:lineRule="auto"/>
        <w:rPr>
          <w:rFonts w:ascii="Calibri" w:hAnsi="Calibri"/>
        </w:rPr>
      </w:pPr>
    </w:p>
    <w:p w14:paraId="6FA0F32D" w14:textId="77777777" w:rsidR="00D44EF2" w:rsidRPr="00D44EF2" w:rsidRDefault="00D44EF2" w:rsidP="00D44EF2">
      <w:pPr>
        <w:spacing w:line="276" w:lineRule="auto"/>
        <w:rPr>
          <w:rFonts w:ascii="Calibri" w:hAnsi="Calibri"/>
        </w:rPr>
      </w:pPr>
      <w:r w:rsidRPr="00D44EF2">
        <w:rPr>
          <w:rFonts w:ascii="Calibri" w:hAnsi="Calibri"/>
        </w:rPr>
        <w:t>I love locks, but keys are so important because keys allow us to go places that that we could not go otherwise. They allow us to experience freedom instead of incarceration. Keys liberate us.</w:t>
      </w:r>
    </w:p>
    <w:p w14:paraId="0C9DE975" w14:textId="77777777" w:rsidR="00D44EF2" w:rsidRPr="00D44EF2" w:rsidRDefault="00D44EF2" w:rsidP="00D44EF2">
      <w:pPr>
        <w:spacing w:line="276" w:lineRule="auto"/>
        <w:rPr>
          <w:rFonts w:ascii="Calibri" w:hAnsi="Calibri"/>
        </w:rPr>
      </w:pPr>
    </w:p>
    <w:p w14:paraId="2111D465" w14:textId="77777777" w:rsidR="00D44EF2" w:rsidRPr="00D44EF2" w:rsidRDefault="00D44EF2" w:rsidP="00D44EF2">
      <w:pPr>
        <w:spacing w:line="276" w:lineRule="auto"/>
        <w:rPr>
          <w:rFonts w:ascii="Calibri" w:hAnsi="Calibri"/>
        </w:rPr>
      </w:pPr>
      <w:r w:rsidRPr="00D44EF2">
        <w:rPr>
          <w:rFonts w:ascii="Calibri" w:hAnsi="Calibri"/>
        </w:rPr>
        <w:t xml:space="preserve">We need to understand the keys to forgiveness. Philemon 1, the only chapter of the book, gives us five of them. I want to share these with you this morning. </w:t>
      </w:r>
    </w:p>
    <w:p w14:paraId="440DE495" w14:textId="77777777" w:rsidR="00D44EF2" w:rsidRPr="00D44EF2" w:rsidRDefault="00D44EF2" w:rsidP="00D44EF2">
      <w:pPr>
        <w:spacing w:line="276" w:lineRule="auto"/>
        <w:rPr>
          <w:rFonts w:ascii="Calibri" w:hAnsi="Calibri"/>
        </w:rPr>
      </w:pPr>
    </w:p>
    <w:p w14:paraId="64070351" w14:textId="77777777" w:rsidR="00D44EF2" w:rsidRPr="00D44EF2" w:rsidRDefault="00D44EF2" w:rsidP="00D44EF2">
      <w:pPr>
        <w:spacing w:line="276" w:lineRule="auto"/>
        <w:rPr>
          <w:rFonts w:ascii="Calibri" w:hAnsi="Calibri"/>
          <w:b/>
          <w:bCs/>
          <w:i/>
          <w:iCs/>
        </w:rPr>
      </w:pPr>
      <w:r w:rsidRPr="00D44EF2">
        <w:rPr>
          <w:rFonts w:ascii="Calibri" w:hAnsi="Calibri"/>
          <w:b/>
          <w:bCs/>
          <w:i/>
          <w:iCs/>
        </w:rPr>
        <w:t>Five Keys to Forgiveness</w:t>
      </w:r>
    </w:p>
    <w:p w14:paraId="7C17166F" w14:textId="77777777" w:rsidR="00D44EF2" w:rsidRPr="00D44EF2" w:rsidRDefault="00D44EF2" w:rsidP="00D44EF2">
      <w:pPr>
        <w:spacing w:line="276" w:lineRule="auto"/>
        <w:rPr>
          <w:rFonts w:ascii="Calibri" w:hAnsi="Calibri"/>
        </w:rPr>
      </w:pPr>
    </w:p>
    <w:p w14:paraId="1CC4A2A1" w14:textId="77777777" w:rsidR="00D44EF2" w:rsidRPr="00D44EF2" w:rsidRDefault="00D44EF2" w:rsidP="00D44EF2">
      <w:pPr>
        <w:spacing w:line="276" w:lineRule="auto"/>
        <w:rPr>
          <w:rFonts w:ascii="Calibri" w:hAnsi="Calibri"/>
          <w:b/>
          <w:bCs/>
        </w:rPr>
      </w:pPr>
      <w:r w:rsidRPr="00D44EF2">
        <w:rPr>
          <w:rFonts w:ascii="Calibri" w:hAnsi="Calibri"/>
          <w:b/>
          <w:bCs/>
        </w:rPr>
        <w:t>1. Do it on the basis of love.</w:t>
      </w:r>
    </w:p>
    <w:p w14:paraId="3E9FA92B" w14:textId="77777777" w:rsidR="00D44EF2" w:rsidRPr="00D44EF2" w:rsidRDefault="00D44EF2" w:rsidP="00D44EF2">
      <w:pPr>
        <w:spacing w:line="276" w:lineRule="auto"/>
        <w:rPr>
          <w:rFonts w:ascii="Calibri" w:hAnsi="Calibri"/>
        </w:rPr>
      </w:pPr>
    </w:p>
    <w:p w14:paraId="0E29B6AF" w14:textId="77777777" w:rsidR="00D44EF2" w:rsidRPr="00D44EF2" w:rsidRDefault="00D44EF2" w:rsidP="00D44EF2">
      <w:pPr>
        <w:spacing w:line="276" w:lineRule="auto"/>
        <w:rPr>
          <w:rFonts w:ascii="Calibri" w:hAnsi="Calibri"/>
        </w:rPr>
      </w:pPr>
      <w:r w:rsidRPr="00D44EF2">
        <w:rPr>
          <w:rFonts w:ascii="Calibri" w:hAnsi="Calibri"/>
        </w:rPr>
        <w:t>You might not love that other person, but you do love God.</w:t>
      </w:r>
    </w:p>
    <w:p w14:paraId="715205CD" w14:textId="77777777" w:rsidR="00D44EF2" w:rsidRPr="00D44EF2" w:rsidRDefault="00D44EF2" w:rsidP="00D44EF2">
      <w:pPr>
        <w:spacing w:line="276" w:lineRule="auto"/>
        <w:rPr>
          <w:rFonts w:ascii="Calibri" w:hAnsi="Calibri"/>
        </w:rPr>
      </w:pPr>
    </w:p>
    <w:p w14:paraId="72B58C72" w14:textId="77777777" w:rsidR="00D44EF2" w:rsidRPr="00D44EF2" w:rsidRDefault="00D44EF2" w:rsidP="00D44EF2">
      <w:pPr>
        <w:spacing w:line="276" w:lineRule="auto"/>
        <w:rPr>
          <w:rFonts w:ascii="Calibri" w:hAnsi="Calibri"/>
        </w:rPr>
      </w:pPr>
      <w:r w:rsidRPr="00D44EF2">
        <w:rPr>
          <w:rFonts w:ascii="Calibri" w:hAnsi="Calibri"/>
        </w:rPr>
        <w:lastRenderedPageBreak/>
        <w:t>“Yet I prefer to appeal to you on the basis of love. It is as none other than Paul—an old man and now also a prisoner of Christ Jesus” (Philemon 9).</w:t>
      </w:r>
    </w:p>
    <w:p w14:paraId="39D9DEBC" w14:textId="77777777" w:rsidR="00D44EF2" w:rsidRPr="00D44EF2" w:rsidRDefault="00D44EF2" w:rsidP="00D44EF2">
      <w:pPr>
        <w:spacing w:line="276" w:lineRule="auto"/>
        <w:rPr>
          <w:rFonts w:ascii="Calibri" w:hAnsi="Calibri"/>
        </w:rPr>
      </w:pPr>
    </w:p>
    <w:p w14:paraId="7642ACBB" w14:textId="77777777" w:rsidR="00D44EF2" w:rsidRPr="00D44EF2" w:rsidRDefault="00D44EF2" w:rsidP="00D44EF2">
      <w:pPr>
        <w:spacing w:line="276" w:lineRule="auto"/>
        <w:rPr>
          <w:rFonts w:ascii="Calibri" w:hAnsi="Calibri"/>
        </w:rPr>
      </w:pPr>
      <w:r w:rsidRPr="00D44EF2">
        <w:rPr>
          <w:rFonts w:ascii="Calibri" w:hAnsi="Calibri"/>
        </w:rPr>
        <w:t xml:space="preserve">Paul says, “Philemon, forgive Onesimus on the basis of love.” What is the basis of love? </w:t>
      </w:r>
    </w:p>
    <w:p w14:paraId="76E98B59" w14:textId="77777777" w:rsidR="00D44EF2" w:rsidRPr="00D44EF2" w:rsidRDefault="00D44EF2" w:rsidP="00D44EF2">
      <w:pPr>
        <w:spacing w:line="276" w:lineRule="auto"/>
        <w:rPr>
          <w:rFonts w:ascii="Calibri" w:hAnsi="Calibri"/>
        </w:rPr>
      </w:pPr>
    </w:p>
    <w:p w14:paraId="7893DAA0" w14:textId="77777777" w:rsidR="00D44EF2" w:rsidRPr="00D44EF2" w:rsidRDefault="00D44EF2" w:rsidP="00D44EF2">
      <w:pPr>
        <w:spacing w:line="276" w:lineRule="auto"/>
        <w:rPr>
          <w:rFonts w:ascii="Calibri" w:hAnsi="Calibri"/>
        </w:rPr>
      </w:pPr>
      <w:r w:rsidRPr="00D44EF2">
        <w:rPr>
          <w:rFonts w:ascii="Calibri" w:hAnsi="Calibri"/>
        </w:rPr>
        <w:t xml:space="preserve">Colossians 3 tells us that love and forgiveness comes from God. </w:t>
      </w:r>
    </w:p>
    <w:p w14:paraId="5B3731B9" w14:textId="77777777" w:rsidR="00D44EF2" w:rsidRPr="00D44EF2" w:rsidRDefault="00D44EF2" w:rsidP="00D44EF2">
      <w:pPr>
        <w:spacing w:line="276" w:lineRule="auto"/>
        <w:rPr>
          <w:rFonts w:ascii="Calibri" w:hAnsi="Calibri"/>
        </w:rPr>
      </w:pPr>
    </w:p>
    <w:p w14:paraId="6F7B5AF3" w14:textId="77777777" w:rsidR="00D44EF2" w:rsidRPr="00D44EF2" w:rsidRDefault="00D44EF2" w:rsidP="00D44EF2">
      <w:pPr>
        <w:spacing w:line="276" w:lineRule="auto"/>
        <w:rPr>
          <w:rFonts w:ascii="Calibri" w:hAnsi="Calibri"/>
        </w:rPr>
      </w:pPr>
      <w:r w:rsidRPr="00D44EF2">
        <w:rPr>
          <w:rFonts w:ascii="Calibri" w:hAnsi="Calibri"/>
        </w:rPr>
        <w:t>“Make an allowance for each other’s faults and forgive everyone who offends you. Remember, the Lord forgave you, so you must forgive others” (Colossians 3:13).</w:t>
      </w:r>
    </w:p>
    <w:p w14:paraId="6A5D06D3" w14:textId="77777777" w:rsidR="00D44EF2" w:rsidRPr="00D44EF2" w:rsidRDefault="00D44EF2" w:rsidP="00D44EF2">
      <w:pPr>
        <w:spacing w:line="276" w:lineRule="auto"/>
        <w:rPr>
          <w:rFonts w:ascii="Calibri" w:hAnsi="Calibri"/>
        </w:rPr>
      </w:pPr>
    </w:p>
    <w:p w14:paraId="0DDBB1E2" w14:textId="77777777" w:rsidR="00D44EF2" w:rsidRPr="00D44EF2" w:rsidRDefault="00D44EF2" w:rsidP="00D44EF2">
      <w:pPr>
        <w:spacing w:line="276" w:lineRule="auto"/>
        <w:rPr>
          <w:rFonts w:ascii="Calibri" w:hAnsi="Calibri"/>
        </w:rPr>
      </w:pPr>
      <w:r w:rsidRPr="00D44EF2">
        <w:rPr>
          <w:rFonts w:ascii="Calibri" w:hAnsi="Calibri"/>
        </w:rPr>
        <w:t>The foundation of forgiveness is the cross of Jesus Christ. It is God's forgiveness in us. It's very difficult to give somebody something that you have never received. If you have never been forgiven, for you to forgive somebody else, that's hard. That's a challenge. But God has given His forgiveness to us. We see it in the cross. Jesus was crucified. He rose from the grave on the third day. Why did He do it? So that we could be forgiven.</w:t>
      </w:r>
    </w:p>
    <w:p w14:paraId="4043EDCA" w14:textId="77777777" w:rsidR="00D44EF2" w:rsidRPr="00D44EF2" w:rsidRDefault="00D44EF2" w:rsidP="00D44EF2">
      <w:pPr>
        <w:spacing w:line="276" w:lineRule="auto"/>
        <w:rPr>
          <w:rFonts w:ascii="Calibri" w:hAnsi="Calibri"/>
        </w:rPr>
      </w:pPr>
    </w:p>
    <w:p w14:paraId="09062B30" w14:textId="77777777" w:rsidR="00D44EF2" w:rsidRPr="00D44EF2" w:rsidRDefault="00D44EF2" w:rsidP="00D44EF2">
      <w:pPr>
        <w:spacing w:line="276" w:lineRule="auto"/>
        <w:rPr>
          <w:rFonts w:ascii="Calibri" w:hAnsi="Calibri"/>
        </w:rPr>
      </w:pPr>
      <w:r w:rsidRPr="00D44EF2">
        <w:rPr>
          <w:rFonts w:ascii="Calibri" w:hAnsi="Calibri"/>
        </w:rPr>
        <w:t xml:space="preserve">Because God has forgiven us, we should forgive other people. When we forgive other people, we're empowered by God's forgiveness for us and His love for us. Both of these things run together. </w:t>
      </w:r>
    </w:p>
    <w:p w14:paraId="4CB38AE2" w14:textId="77777777" w:rsidR="00D44EF2" w:rsidRPr="00D44EF2" w:rsidRDefault="00D44EF2" w:rsidP="00D44EF2">
      <w:pPr>
        <w:spacing w:line="276" w:lineRule="auto"/>
        <w:rPr>
          <w:rFonts w:ascii="Calibri" w:hAnsi="Calibri"/>
        </w:rPr>
      </w:pPr>
    </w:p>
    <w:p w14:paraId="1EE3CDA8" w14:textId="77777777" w:rsidR="00D44EF2" w:rsidRPr="00D44EF2" w:rsidRDefault="00D44EF2" w:rsidP="00D44EF2">
      <w:pPr>
        <w:spacing w:line="276" w:lineRule="auto"/>
        <w:rPr>
          <w:rFonts w:ascii="Calibri" w:hAnsi="Calibri"/>
        </w:rPr>
      </w:pPr>
      <w:r w:rsidRPr="00D44EF2">
        <w:rPr>
          <w:rFonts w:ascii="Calibri" w:hAnsi="Calibri"/>
        </w:rPr>
        <w:t>Really, that's the heart of the gospel message. If you think about all the sins and all the things that you've done, and God has been gracious and God has forgiven you, that should catapult us towards forgiving other people. Because we have probably done a lot more things to God that are wrong than other people have done to us. God has still forgiven us.</w:t>
      </w:r>
    </w:p>
    <w:p w14:paraId="2455596F" w14:textId="77777777" w:rsidR="00D44EF2" w:rsidRPr="00D44EF2" w:rsidRDefault="00D44EF2" w:rsidP="00D44EF2">
      <w:pPr>
        <w:spacing w:line="276" w:lineRule="auto"/>
        <w:rPr>
          <w:rFonts w:ascii="Calibri" w:hAnsi="Calibri"/>
        </w:rPr>
      </w:pPr>
    </w:p>
    <w:p w14:paraId="7954C206" w14:textId="77777777" w:rsidR="00D44EF2" w:rsidRPr="00D44EF2" w:rsidRDefault="00D44EF2" w:rsidP="00D44EF2">
      <w:pPr>
        <w:spacing w:line="276" w:lineRule="auto"/>
        <w:rPr>
          <w:rFonts w:ascii="Calibri" w:hAnsi="Calibri"/>
        </w:rPr>
      </w:pPr>
      <w:r w:rsidRPr="00D44EF2">
        <w:rPr>
          <w:rFonts w:ascii="Calibri" w:hAnsi="Calibri"/>
        </w:rPr>
        <w:t>The foundation of forgiving others is understanding God's love for us, Colossians 3:13 tells us.</w:t>
      </w:r>
    </w:p>
    <w:p w14:paraId="43A4640E" w14:textId="77777777" w:rsidR="00D44EF2" w:rsidRPr="00D44EF2" w:rsidRDefault="00D44EF2" w:rsidP="00D44EF2">
      <w:pPr>
        <w:spacing w:line="276" w:lineRule="auto"/>
        <w:rPr>
          <w:rFonts w:ascii="Calibri" w:hAnsi="Calibri"/>
        </w:rPr>
      </w:pPr>
    </w:p>
    <w:p w14:paraId="149F3AF0" w14:textId="77777777" w:rsidR="00D44EF2" w:rsidRPr="00D44EF2" w:rsidRDefault="00D44EF2" w:rsidP="00D44EF2">
      <w:pPr>
        <w:spacing w:line="276" w:lineRule="auto"/>
        <w:rPr>
          <w:rFonts w:ascii="Calibri" w:hAnsi="Calibri"/>
          <w:b/>
          <w:bCs/>
        </w:rPr>
      </w:pPr>
      <w:r w:rsidRPr="00D44EF2">
        <w:rPr>
          <w:rFonts w:ascii="Calibri" w:hAnsi="Calibri"/>
          <w:b/>
          <w:bCs/>
        </w:rPr>
        <w:t>2. Do it because it is helpful.</w:t>
      </w:r>
    </w:p>
    <w:p w14:paraId="3BA4D876" w14:textId="77777777" w:rsidR="00D44EF2" w:rsidRPr="00D44EF2" w:rsidRDefault="00D44EF2" w:rsidP="00D44EF2">
      <w:pPr>
        <w:spacing w:line="276" w:lineRule="auto"/>
        <w:rPr>
          <w:rFonts w:ascii="Calibri" w:hAnsi="Calibri"/>
        </w:rPr>
      </w:pPr>
    </w:p>
    <w:p w14:paraId="3E110773" w14:textId="77777777" w:rsidR="00D44EF2" w:rsidRPr="00D44EF2" w:rsidRDefault="00D44EF2" w:rsidP="00D44EF2">
      <w:pPr>
        <w:spacing w:line="276" w:lineRule="auto"/>
        <w:rPr>
          <w:rFonts w:ascii="Calibri" w:hAnsi="Calibri"/>
        </w:rPr>
      </w:pPr>
      <w:r w:rsidRPr="00D44EF2">
        <w:rPr>
          <w:rFonts w:ascii="Calibri" w:hAnsi="Calibri"/>
        </w:rPr>
        <w:t xml:space="preserve">Paul uses this play on words here. He says, “Onesimus,” which means “profitable or beneficial.” He said, “Philemon, he is now profitable or Philemon to you.” He’s actually using the name of Onesimus in a play on words here. </w:t>
      </w:r>
    </w:p>
    <w:p w14:paraId="2E57A5CA" w14:textId="77777777" w:rsidR="00D44EF2" w:rsidRPr="00D44EF2" w:rsidRDefault="00D44EF2" w:rsidP="00D44EF2">
      <w:pPr>
        <w:spacing w:line="276" w:lineRule="auto"/>
        <w:rPr>
          <w:rFonts w:ascii="Calibri" w:hAnsi="Calibri"/>
        </w:rPr>
      </w:pPr>
    </w:p>
    <w:p w14:paraId="737FF625" w14:textId="77777777" w:rsidR="00D44EF2" w:rsidRPr="00D44EF2" w:rsidRDefault="00D44EF2" w:rsidP="00D44EF2">
      <w:pPr>
        <w:spacing w:line="276" w:lineRule="auto"/>
        <w:rPr>
          <w:rFonts w:ascii="Calibri" w:hAnsi="Calibri"/>
        </w:rPr>
      </w:pPr>
      <w:r w:rsidRPr="00D44EF2">
        <w:rPr>
          <w:rFonts w:ascii="Calibri" w:hAnsi="Calibri"/>
        </w:rPr>
        <w:t>“Formerly he was useless to you, but now he has become useful both to you and to me” (Philemon 11).</w:t>
      </w:r>
    </w:p>
    <w:p w14:paraId="0F12D963" w14:textId="77777777" w:rsidR="00D44EF2" w:rsidRPr="00D44EF2" w:rsidRDefault="00D44EF2" w:rsidP="00D44EF2">
      <w:pPr>
        <w:spacing w:line="276" w:lineRule="auto"/>
        <w:rPr>
          <w:rFonts w:ascii="Calibri" w:hAnsi="Calibri"/>
        </w:rPr>
      </w:pPr>
    </w:p>
    <w:p w14:paraId="612A6CD3" w14:textId="77777777" w:rsidR="00D44EF2" w:rsidRPr="00D44EF2" w:rsidRDefault="00D44EF2" w:rsidP="00D44EF2">
      <w:pPr>
        <w:spacing w:line="276" w:lineRule="auto"/>
        <w:rPr>
          <w:rFonts w:ascii="Calibri" w:hAnsi="Calibri"/>
        </w:rPr>
      </w:pPr>
      <w:r w:rsidRPr="00D44EF2">
        <w:rPr>
          <w:rFonts w:ascii="Calibri" w:hAnsi="Calibri"/>
        </w:rPr>
        <w:lastRenderedPageBreak/>
        <w:t xml:space="preserve">Before Philemon, the guy was worthless. He didn't work hard. He was a goof off or whatever. But now he's useful. Paul even said, “I would love to keep Onesimus with me here in prison in Rome, because he's such a great worker. But I'm going to send him back to you because you need to work this thing out.” </w:t>
      </w:r>
    </w:p>
    <w:p w14:paraId="339DCDE5" w14:textId="77777777" w:rsidR="00D44EF2" w:rsidRPr="00D44EF2" w:rsidRDefault="00D44EF2" w:rsidP="00D44EF2">
      <w:pPr>
        <w:spacing w:line="276" w:lineRule="auto"/>
        <w:rPr>
          <w:rFonts w:ascii="Calibri" w:hAnsi="Calibri"/>
        </w:rPr>
      </w:pPr>
    </w:p>
    <w:p w14:paraId="47F08B9B" w14:textId="77777777" w:rsidR="00D44EF2" w:rsidRPr="00D44EF2" w:rsidRDefault="00D44EF2" w:rsidP="00D44EF2">
      <w:pPr>
        <w:spacing w:line="276" w:lineRule="auto"/>
        <w:rPr>
          <w:rFonts w:ascii="Calibri" w:hAnsi="Calibri"/>
        </w:rPr>
      </w:pPr>
      <w:r w:rsidRPr="00D44EF2">
        <w:rPr>
          <w:rFonts w:ascii="Calibri" w:hAnsi="Calibri"/>
        </w:rPr>
        <w:t>I's interesting because Onesimus now could be so helpful to Philemon because Philemon is going to respond graciously to him. I think that Paul understood that. Onesimus hoped for it. Think about how loyal and how gracious that Onesimus would feel towards Philemon if Philemon is gracious to him. When somebody gives you grace, you feel more loyal to them. You want to work harder for them. You want to be a better servant. Paul says, “This guy is going to be helpful to you. Don't discount it. He's a changed man. God is in his life. Don't overlook this.” The person that you forgave may be able to help you out in some way.</w:t>
      </w:r>
    </w:p>
    <w:p w14:paraId="722882BC" w14:textId="77777777" w:rsidR="00D44EF2" w:rsidRPr="00D44EF2" w:rsidRDefault="00D44EF2" w:rsidP="00D44EF2">
      <w:pPr>
        <w:spacing w:line="276" w:lineRule="auto"/>
        <w:rPr>
          <w:rFonts w:ascii="Calibri" w:hAnsi="Calibri"/>
        </w:rPr>
      </w:pPr>
    </w:p>
    <w:p w14:paraId="172C66CD" w14:textId="51CF0C06" w:rsidR="00D44EF2" w:rsidRPr="00D44EF2" w:rsidRDefault="00D44EF2" w:rsidP="00D44EF2">
      <w:pPr>
        <w:spacing w:line="276" w:lineRule="auto"/>
        <w:rPr>
          <w:rFonts w:ascii="Calibri" w:hAnsi="Calibri"/>
        </w:rPr>
      </w:pPr>
      <w:r w:rsidRPr="00D44EF2">
        <w:rPr>
          <w:rFonts w:ascii="Calibri" w:hAnsi="Calibri"/>
        </w:rPr>
        <w:t>None of us need to have enemies. “Don’t burn bridges with anybody” should be the motto of the Christian life. We need to do everything we can to not burn bridges. You never know who will be your boss. You never know who will be your coworker. You never know who will be your employee. You fast forward a little bit. Sometimes we leave jobs and we think, “I don't care about these guys. I'm out of here,” and we say and do things on the way out the door that later could come back to bring a lot of problems in our lives</w:t>
      </w:r>
      <w:r w:rsidR="00362317">
        <w:rPr>
          <w:rFonts w:ascii="Calibri" w:hAnsi="Calibri"/>
        </w:rPr>
        <w:t xml:space="preserve"> th</w:t>
      </w:r>
      <w:r w:rsidRPr="00D44EF2">
        <w:rPr>
          <w:rFonts w:ascii="Calibri" w:hAnsi="Calibri"/>
        </w:rPr>
        <w:t xml:space="preserve">e next time we need a reference or next time we need another job or something like that. </w:t>
      </w:r>
      <w:r w:rsidR="00362317">
        <w:rPr>
          <w:rFonts w:ascii="Calibri" w:hAnsi="Calibri"/>
        </w:rPr>
        <w:t>W</w:t>
      </w:r>
      <w:r w:rsidRPr="00D44EF2">
        <w:rPr>
          <w:rFonts w:ascii="Calibri" w:hAnsi="Calibri"/>
        </w:rPr>
        <w:t xml:space="preserve">e've burned bridges where we were. We've embarrassed ourselves or said things and done things we shouldn't have done. Those things come back sometimes to haunt us. </w:t>
      </w:r>
    </w:p>
    <w:p w14:paraId="1D708DBB" w14:textId="77777777" w:rsidR="00D44EF2" w:rsidRPr="00D44EF2" w:rsidRDefault="00D44EF2" w:rsidP="00D44EF2">
      <w:pPr>
        <w:spacing w:line="276" w:lineRule="auto"/>
        <w:rPr>
          <w:rFonts w:ascii="Calibri" w:hAnsi="Calibri"/>
        </w:rPr>
      </w:pPr>
    </w:p>
    <w:p w14:paraId="01FA0ED0" w14:textId="0F0D1E58" w:rsidR="00D44EF2" w:rsidRPr="00D44EF2" w:rsidRDefault="00D44EF2" w:rsidP="00D44EF2">
      <w:pPr>
        <w:spacing w:line="276" w:lineRule="auto"/>
        <w:rPr>
          <w:rFonts w:ascii="Calibri" w:hAnsi="Calibri"/>
        </w:rPr>
      </w:pPr>
      <w:r w:rsidRPr="00D44EF2">
        <w:rPr>
          <w:rFonts w:ascii="Calibri" w:hAnsi="Calibri"/>
        </w:rPr>
        <w:t xml:space="preserve">I've probably had about 50 people in my ministry who have worked for me who I've hired and directly reported to me. Sometimes when I'm interviewing people, I look at résumés and there will be gaps. This is true in the ministry. It’s true anywhere. People don't put down some of the places that they worked on their résumé because they made a fool of themselves. They're embarrassed by what happened there. They don't want people to know. That's why it's so important that we pursue peace with all people. If we've said or done something wrong, we ought to go back, not only to do that spiritually, but also practically. </w:t>
      </w:r>
    </w:p>
    <w:p w14:paraId="7116E6CD" w14:textId="77777777" w:rsidR="00D44EF2" w:rsidRPr="00D44EF2" w:rsidRDefault="00D44EF2" w:rsidP="00D44EF2">
      <w:pPr>
        <w:spacing w:line="276" w:lineRule="auto"/>
        <w:rPr>
          <w:rFonts w:ascii="Calibri" w:hAnsi="Calibri"/>
        </w:rPr>
      </w:pPr>
    </w:p>
    <w:p w14:paraId="16A12AE2" w14:textId="77777777" w:rsidR="00D44EF2" w:rsidRPr="00D44EF2" w:rsidRDefault="00D44EF2" w:rsidP="00D44EF2">
      <w:pPr>
        <w:spacing w:line="276" w:lineRule="auto"/>
        <w:rPr>
          <w:rFonts w:ascii="Calibri" w:hAnsi="Calibri"/>
        </w:rPr>
      </w:pPr>
      <w:r w:rsidRPr="00D44EF2">
        <w:rPr>
          <w:rFonts w:ascii="Calibri" w:hAnsi="Calibri"/>
        </w:rPr>
        <w:t xml:space="preserve">Paul is saying, “Look. Onesimus could be helpful to you.” We need to keep all doors open because we never know what God may do. </w:t>
      </w:r>
    </w:p>
    <w:p w14:paraId="3FF6D394" w14:textId="77777777" w:rsidR="00D44EF2" w:rsidRPr="00D44EF2" w:rsidRDefault="00D44EF2" w:rsidP="00D44EF2">
      <w:pPr>
        <w:spacing w:line="276" w:lineRule="auto"/>
        <w:rPr>
          <w:rFonts w:ascii="Calibri" w:hAnsi="Calibri"/>
        </w:rPr>
      </w:pPr>
    </w:p>
    <w:p w14:paraId="7B1FA66F" w14:textId="77777777" w:rsidR="00D44EF2" w:rsidRPr="00D44EF2" w:rsidRDefault="00D44EF2" w:rsidP="00D44EF2">
      <w:pPr>
        <w:spacing w:line="276" w:lineRule="auto"/>
        <w:rPr>
          <w:rFonts w:ascii="Calibri" w:hAnsi="Calibri"/>
        </w:rPr>
      </w:pPr>
      <w:r w:rsidRPr="00D44EF2">
        <w:rPr>
          <w:rFonts w:ascii="Calibri" w:hAnsi="Calibri"/>
        </w:rPr>
        <w:t xml:space="preserve">Sometimes co-owners of a business will get conflicted over something and fight. If that's not resolved, what happens? The company splits, lots of people lose money, assets are divided. It's not good. If we could work together for forgiveness, it will be helpful and profitable. We need </w:t>
      </w:r>
      <w:r w:rsidRPr="00D44EF2">
        <w:rPr>
          <w:rFonts w:ascii="Calibri" w:hAnsi="Calibri"/>
        </w:rPr>
        <w:lastRenderedPageBreak/>
        <w:t xml:space="preserve">to think about this very practically as well, not just spiritually. Both of these things really work together in so many ways. </w:t>
      </w:r>
    </w:p>
    <w:p w14:paraId="0840F015" w14:textId="77777777" w:rsidR="00D44EF2" w:rsidRPr="00D44EF2" w:rsidRDefault="00D44EF2" w:rsidP="00D44EF2">
      <w:pPr>
        <w:spacing w:line="276" w:lineRule="auto"/>
        <w:rPr>
          <w:rFonts w:ascii="Calibri" w:hAnsi="Calibri"/>
        </w:rPr>
      </w:pPr>
    </w:p>
    <w:p w14:paraId="3E46FD91" w14:textId="77777777" w:rsidR="00D44EF2" w:rsidRPr="00D44EF2" w:rsidRDefault="00D44EF2" w:rsidP="00D44EF2">
      <w:pPr>
        <w:spacing w:line="276" w:lineRule="auto"/>
        <w:rPr>
          <w:rFonts w:ascii="Calibri" w:hAnsi="Calibri"/>
        </w:rPr>
      </w:pPr>
      <w:r w:rsidRPr="00D44EF2">
        <w:rPr>
          <w:rFonts w:ascii="Calibri" w:hAnsi="Calibri"/>
        </w:rPr>
        <w:t xml:space="preserve">Onesimus now is going back to Philemon. Paul is challenging Philemon to take him back because he is helpful. </w:t>
      </w:r>
    </w:p>
    <w:p w14:paraId="447A7666" w14:textId="77777777" w:rsidR="00D44EF2" w:rsidRPr="00D44EF2" w:rsidRDefault="00D44EF2" w:rsidP="00D44EF2">
      <w:pPr>
        <w:spacing w:line="276" w:lineRule="auto"/>
        <w:rPr>
          <w:rFonts w:ascii="Calibri" w:hAnsi="Calibri"/>
        </w:rPr>
      </w:pPr>
    </w:p>
    <w:p w14:paraId="291CEEEA" w14:textId="77777777" w:rsidR="00D44EF2" w:rsidRPr="00D44EF2" w:rsidRDefault="00D44EF2" w:rsidP="00D44EF2">
      <w:pPr>
        <w:spacing w:line="276" w:lineRule="auto"/>
        <w:rPr>
          <w:rFonts w:ascii="Calibri" w:hAnsi="Calibri"/>
          <w:b/>
          <w:bCs/>
        </w:rPr>
      </w:pPr>
      <w:r w:rsidRPr="00D44EF2">
        <w:rPr>
          <w:rFonts w:ascii="Calibri" w:hAnsi="Calibri"/>
          <w:b/>
          <w:bCs/>
        </w:rPr>
        <w:t>3. Do it because it’s the right thing to do.</w:t>
      </w:r>
    </w:p>
    <w:p w14:paraId="560641E7" w14:textId="77777777" w:rsidR="00D44EF2" w:rsidRPr="00D44EF2" w:rsidRDefault="00D44EF2" w:rsidP="00D44EF2">
      <w:pPr>
        <w:spacing w:line="276" w:lineRule="auto"/>
        <w:rPr>
          <w:rFonts w:ascii="Calibri" w:hAnsi="Calibri"/>
        </w:rPr>
      </w:pPr>
    </w:p>
    <w:p w14:paraId="491B0BEA" w14:textId="77777777" w:rsidR="00D44EF2" w:rsidRPr="00D44EF2" w:rsidRDefault="00D44EF2" w:rsidP="00D44EF2">
      <w:pPr>
        <w:spacing w:line="276" w:lineRule="auto"/>
        <w:rPr>
          <w:rFonts w:ascii="Calibri" w:hAnsi="Calibri"/>
        </w:rPr>
      </w:pPr>
      <w:r w:rsidRPr="00D44EF2">
        <w:rPr>
          <w:rFonts w:ascii="Calibri" w:hAnsi="Calibri"/>
        </w:rPr>
        <w:t>Forgiving others is the right thing to do.</w:t>
      </w:r>
    </w:p>
    <w:p w14:paraId="2DA4F769" w14:textId="77777777" w:rsidR="00D44EF2" w:rsidRPr="00D44EF2" w:rsidRDefault="00D44EF2" w:rsidP="00D44EF2">
      <w:pPr>
        <w:spacing w:line="276" w:lineRule="auto"/>
        <w:rPr>
          <w:rFonts w:ascii="Calibri" w:hAnsi="Calibri"/>
        </w:rPr>
      </w:pPr>
    </w:p>
    <w:p w14:paraId="2CB44419" w14:textId="77777777" w:rsidR="00D44EF2" w:rsidRPr="00D44EF2" w:rsidRDefault="00D44EF2" w:rsidP="00D44EF2">
      <w:pPr>
        <w:spacing w:line="276" w:lineRule="auto"/>
        <w:rPr>
          <w:rFonts w:ascii="Calibri" w:hAnsi="Calibri"/>
        </w:rPr>
      </w:pPr>
      <w:r w:rsidRPr="00D44EF2">
        <w:rPr>
          <w:rFonts w:ascii="Calibri" w:hAnsi="Calibri"/>
        </w:rPr>
        <w:t>“Therefore, although in Christ I could be bold and order you to do what you ought to do… But I did not want to do anything without your consent, so that any favor you do would not seem forced but would be voluntary” (Philemon 8, 14).</w:t>
      </w:r>
    </w:p>
    <w:p w14:paraId="1AA53B77" w14:textId="77777777" w:rsidR="00D44EF2" w:rsidRPr="00D44EF2" w:rsidRDefault="00D44EF2" w:rsidP="00D44EF2">
      <w:pPr>
        <w:spacing w:line="276" w:lineRule="auto"/>
        <w:rPr>
          <w:rFonts w:ascii="Calibri" w:hAnsi="Calibri"/>
        </w:rPr>
      </w:pPr>
    </w:p>
    <w:p w14:paraId="4FE7098A" w14:textId="77777777" w:rsidR="00D44EF2" w:rsidRPr="00D44EF2" w:rsidRDefault="00D44EF2" w:rsidP="00D44EF2">
      <w:pPr>
        <w:spacing w:line="276" w:lineRule="auto"/>
        <w:rPr>
          <w:rFonts w:ascii="Calibri" w:hAnsi="Calibri"/>
        </w:rPr>
      </w:pPr>
      <w:r w:rsidRPr="00D44EF2">
        <w:rPr>
          <w:rFonts w:ascii="Calibri" w:hAnsi="Calibri"/>
        </w:rPr>
        <w:t>Paul says, “Philemon, forgive because it's just the right thing to do.”</w:t>
      </w:r>
    </w:p>
    <w:p w14:paraId="6D65CDA5" w14:textId="77777777" w:rsidR="00D44EF2" w:rsidRPr="00D44EF2" w:rsidRDefault="00D44EF2" w:rsidP="00D44EF2">
      <w:pPr>
        <w:spacing w:line="276" w:lineRule="auto"/>
        <w:rPr>
          <w:rFonts w:ascii="Calibri" w:hAnsi="Calibri"/>
        </w:rPr>
      </w:pPr>
    </w:p>
    <w:p w14:paraId="758F1CF6" w14:textId="77777777" w:rsidR="00D44EF2" w:rsidRPr="00D44EF2" w:rsidRDefault="00D44EF2" w:rsidP="00D44EF2">
      <w:pPr>
        <w:spacing w:line="276" w:lineRule="auto"/>
        <w:rPr>
          <w:rFonts w:ascii="Calibri" w:hAnsi="Calibri"/>
        </w:rPr>
      </w:pPr>
      <w:r w:rsidRPr="00D44EF2">
        <w:rPr>
          <w:rFonts w:ascii="Calibri" w:hAnsi="Calibri"/>
        </w:rPr>
        <w:t xml:space="preserve">This is true in any arena of life, but it's especially true here in forgiveness: When we follow God and we do the right thing, we have a clean conscience. There is nothing better than a clean conscience, to feel like and to know that you did the right thing, even though it may have been difficult and challenging. It may be painful as well, but you did the right thing. You had that clean conscience. </w:t>
      </w:r>
    </w:p>
    <w:p w14:paraId="0E570A79" w14:textId="77777777" w:rsidR="00D44EF2" w:rsidRPr="00D44EF2" w:rsidRDefault="00D44EF2" w:rsidP="00D44EF2">
      <w:pPr>
        <w:spacing w:line="276" w:lineRule="auto"/>
        <w:rPr>
          <w:rFonts w:ascii="Calibri" w:hAnsi="Calibri"/>
        </w:rPr>
      </w:pPr>
    </w:p>
    <w:p w14:paraId="3C39763C" w14:textId="77777777" w:rsidR="00D44EF2" w:rsidRPr="00D44EF2" w:rsidRDefault="00D44EF2" w:rsidP="00D44EF2">
      <w:pPr>
        <w:spacing w:line="276" w:lineRule="auto"/>
        <w:rPr>
          <w:rFonts w:ascii="Calibri" w:hAnsi="Calibri"/>
        </w:rPr>
      </w:pPr>
      <w:r w:rsidRPr="00D44EF2">
        <w:rPr>
          <w:rFonts w:ascii="Calibri" w:hAnsi="Calibri"/>
        </w:rPr>
        <w:t>Paul appeals to his friend, Philemon, on the basis of this. Do the right thing.</w:t>
      </w:r>
    </w:p>
    <w:p w14:paraId="0379B112" w14:textId="77777777" w:rsidR="00D44EF2" w:rsidRPr="00D44EF2" w:rsidRDefault="00D44EF2" w:rsidP="00D44EF2">
      <w:pPr>
        <w:spacing w:line="276" w:lineRule="auto"/>
        <w:rPr>
          <w:rFonts w:ascii="Calibri" w:hAnsi="Calibri"/>
        </w:rPr>
      </w:pPr>
    </w:p>
    <w:p w14:paraId="6E8AA7C6" w14:textId="77777777" w:rsidR="00D44EF2" w:rsidRPr="00D44EF2" w:rsidRDefault="00D44EF2" w:rsidP="00D44EF2">
      <w:pPr>
        <w:spacing w:line="276" w:lineRule="auto"/>
        <w:rPr>
          <w:rFonts w:ascii="Calibri" w:hAnsi="Calibri"/>
        </w:rPr>
      </w:pPr>
      <w:r w:rsidRPr="00D44EF2">
        <w:rPr>
          <w:rFonts w:ascii="Calibri" w:hAnsi="Calibri"/>
        </w:rPr>
        <w:t xml:space="preserve">Sometimes we have relationships that are broken and we're losing out on time. Some things can be restored and put back together. Time cannot. Birthdays are missed. Christmases are missed. Time together is missed. We only have a certain amount of time here on this earth. We don't know how long that's going to be, but it's certainly not forever. We're wasting time when we live in unforgiveness. We're destroying relationships. We're missing out on the great things of life that we should be enjoying. </w:t>
      </w:r>
    </w:p>
    <w:p w14:paraId="58534586" w14:textId="77777777" w:rsidR="00D44EF2" w:rsidRPr="00D44EF2" w:rsidRDefault="00D44EF2" w:rsidP="00D44EF2">
      <w:pPr>
        <w:spacing w:line="276" w:lineRule="auto"/>
        <w:rPr>
          <w:rFonts w:ascii="Calibri" w:hAnsi="Calibri"/>
        </w:rPr>
      </w:pPr>
    </w:p>
    <w:p w14:paraId="0D9F036B" w14:textId="77777777" w:rsidR="00D44EF2" w:rsidRPr="00D44EF2" w:rsidRDefault="00D44EF2" w:rsidP="00D44EF2">
      <w:pPr>
        <w:spacing w:line="276" w:lineRule="auto"/>
        <w:rPr>
          <w:rFonts w:ascii="Calibri" w:hAnsi="Calibri"/>
        </w:rPr>
      </w:pPr>
      <w:r w:rsidRPr="00D44EF2">
        <w:rPr>
          <w:rFonts w:ascii="Calibri" w:hAnsi="Calibri"/>
        </w:rPr>
        <w:t>Some of us fight in relationships because that's all we've ever seen. Maybe your parents fought all the time. You fight. Maybe you fought with your first spouse and your second spouse, maybe your third spouse. You're just always fighting because you've never seen anything differently. That's all you've ever seen. The gospel, the power of Jesus Christ gives us a new roadmap and a new ideology, a new perspective, a new heart on how to deal with conflict.</w:t>
      </w:r>
    </w:p>
    <w:p w14:paraId="2852DC44" w14:textId="77777777" w:rsidR="00D44EF2" w:rsidRPr="00D44EF2" w:rsidRDefault="00D44EF2" w:rsidP="00D44EF2">
      <w:pPr>
        <w:spacing w:line="276" w:lineRule="auto"/>
        <w:rPr>
          <w:rFonts w:ascii="Calibri" w:hAnsi="Calibri"/>
        </w:rPr>
      </w:pPr>
    </w:p>
    <w:p w14:paraId="0DD8DF9E" w14:textId="77777777" w:rsidR="00D44EF2" w:rsidRPr="00D44EF2" w:rsidRDefault="00D44EF2" w:rsidP="00D44EF2">
      <w:pPr>
        <w:spacing w:line="276" w:lineRule="auto"/>
        <w:rPr>
          <w:rFonts w:ascii="Calibri" w:hAnsi="Calibri"/>
        </w:rPr>
      </w:pPr>
      <w:r w:rsidRPr="00D44EF2">
        <w:rPr>
          <w:rFonts w:ascii="Calibri" w:hAnsi="Calibri"/>
        </w:rPr>
        <w:lastRenderedPageBreak/>
        <w:t xml:space="preserve">Forgiveness will never lead us down the wrong path. </w:t>
      </w:r>
    </w:p>
    <w:p w14:paraId="54076BBE" w14:textId="77777777" w:rsidR="00D44EF2" w:rsidRPr="00D44EF2" w:rsidRDefault="00D44EF2" w:rsidP="00D44EF2">
      <w:pPr>
        <w:spacing w:line="276" w:lineRule="auto"/>
        <w:rPr>
          <w:rFonts w:ascii="Calibri" w:hAnsi="Calibri"/>
        </w:rPr>
      </w:pPr>
    </w:p>
    <w:p w14:paraId="3BBD2C78" w14:textId="77777777" w:rsidR="00D44EF2" w:rsidRPr="00D44EF2" w:rsidRDefault="00D44EF2" w:rsidP="00D44EF2">
      <w:pPr>
        <w:spacing w:line="276" w:lineRule="auto"/>
        <w:rPr>
          <w:rFonts w:ascii="Calibri" w:hAnsi="Calibri"/>
        </w:rPr>
      </w:pPr>
      <w:r w:rsidRPr="00D44EF2">
        <w:rPr>
          <w:rFonts w:ascii="Calibri" w:hAnsi="Calibri"/>
        </w:rPr>
        <w:t>That's why a lot of people get into addictions, honestly. We get wounded in some way. We have this wound. We've been hurt. We don't know how to cope with the wound. We get into drinking too much. We get into using drugs. We get into other addictions. All the time our motive is we're just trying to deal with the pain in our heart and we don't know what to do. We reach out to all these other things, but then we find out it just leads us on to the path of destruction. It doesn't make anything better. In fact, it really makes things a whole lot worse. But we're trying to deal with the pain of being wounded and hurt.</w:t>
      </w:r>
    </w:p>
    <w:p w14:paraId="635FC644" w14:textId="77777777" w:rsidR="00D44EF2" w:rsidRPr="00D44EF2" w:rsidRDefault="00D44EF2" w:rsidP="00D44EF2">
      <w:pPr>
        <w:spacing w:line="276" w:lineRule="auto"/>
        <w:rPr>
          <w:rFonts w:ascii="Calibri" w:hAnsi="Calibri"/>
        </w:rPr>
      </w:pPr>
    </w:p>
    <w:p w14:paraId="6C461443" w14:textId="77777777" w:rsidR="00D44EF2" w:rsidRPr="00D44EF2" w:rsidRDefault="00D44EF2" w:rsidP="00D44EF2">
      <w:pPr>
        <w:spacing w:line="276" w:lineRule="auto"/>
        <w:rPr>
          <w:rFonts w:ascii="Calibri" w:hAnsi="Calibri"/>
        </w:rPr>
      </w:pPr>
      <w:r w:rsidRPr="00D44EF2">
        <w:rPr>
          <w:rFonts w:ascii="Calibri" w:hAnsi="Calibri"/>
        </w:rPr>
        <w:t xml:space="preserve">That's why the power of forgiveness is so liberating. It's so dynamic. I believe for some of us in this room today who are really struggling with addictions, if you could get to the bottom of where the wound is and the hurt is, that God would begin to set you free and that need for those addictions would be greatly diminished because your conscience is clean, your heart is whole, your life is being restored. We need that. We need the power of God in our lives. It is the right thing to do. </w:t>
      </w:r>
    </w:p>
    <w:p w14:paraId="57844E51" w14:textId="77777777" w:rsidR="00D44EF2" w:rsidRPr="00D44EF2" w:rsidRDefault="00D44EF2" w:rsidP="00D44EF2">
      <w:pPr>
        <w:spacing w:line="276" w:lineRule="auto"/>
        <w:rPr>
          <w:rFonts w:ascii="Calibri" w:hAnsi="Calibri"/>
        </w:rPr>
      </w:pPr>
    </w:p>
    <w:p w14:paraId="09BD5C8F" w14:textId="30111069" w:rsidR="00D44EF2" w:rsidRPr="00D44EF2" w:rsidRDefault="00D44EF2" w:rsidP="00D44EF2">
      <w:pPr>
        <w:spacing w:line="276" w:lineRule="auto"/>
        <w:rPr>
          <w:rFonts w:ascii="Calibri" w:hAnsi="Calibri"/>
        </w:rPr>
      </w:pPr>
      <w:r w:rsidRPr="00D44EF2">
        <w:rPr>
          <w:rFonts w:ascii="Calibri" w:hAnsi="Calibri"/>
        </w:rPr>
        <w:t xml:space="preserve">You’re going to live a better life when you live in the power of forgiveness. You're going to have a clean conscience. You're going to honor God. You’re going to connect with other people better. Sometimes we can't be close and have those intimate relationships with other people. Why? Because we're so angry and so hostile for all the other problems that we've had. We don't know how to cope and to deal with it. </w:t>
      </w:r>
    </w:p>
    <w:p w14:paraId="40949957" w14:textId="77777777" w:rsidR="00D44EF2" w:rsidRPr="00D44EF2" w:rsidRDefault="00D44EF2" w:rsidP="00D44EF2">
      <w:pPr>
        <w:spacing w:line="276" w:lineRule="auto"/>
        <w:rPr>
          <w:rFonts w:ascii="Calibri" w:hAnsi="Calibri"/>
        </w:rPr>
      </w:pPr>
    </w:p>
    <w:p w14:paraId="1FCB6BB5" w14:textId="045281BF" w:rsidR="00D44EF2" w:rsidRPr="00D44EF2" w:rsidRDefault="00D44EF2" w:rsidP="00D44EF2">
      <w:pPr>
        <w:spacing w:line="276" w:lineRule="auto"/>
        <w:rPr>
          <w:rFonts w:ascii="Calibri" w:hAnsi="Calibri"/>
        </w:rPr>
      </w:pPr>
      <w:r w:rsidRPr="00D44EF2">
        <w:rPr>
          <w:rFonts w:ascii="Calibri" w:hAnsi="Calibri"/>
        </w:rPr>
        <w:t>God wants to do something in your heart beginning this morning. Begin to unlock the prison that you may find yourself living in. I believe unforgiveness is a prison to live in. God wants to set us free. That's the power of the gospel.</w:t>
      </w:r>
    </w:p>
    <w:p w14:paraId="59EFD512" w14:textId="77777777" w:rsidR="00D44EF2" w:rsidRPr="00D44EF2" w:rsidRDefault="00D44EF2" w:rsidP="00D44EF2">
      <w:pPr>
        <w:spacing w:line="276" w:lineRule="auto"/>
        <w:rPr>
          <w:rFonts w:ascii="Calibri" w:hAnsi="Calibri"/>
          <w:b/>
          <w:bCs/>
        </w:rPr>
      </w:pPr>
    </w:p>
    <w:p w14:paraId="60CDF6F8" w14:textId="77777777" w:rsidR="00D44EF2" w:rsidRPr="00D44EF2" w:rsidRDefault="00D44EF2" w:rsidP="00D44EF2">
      <w:pPr>
        <w:spacing w:line="276" w:lineRule="auto"/>
        <w:rPr>
          <w:rFonts w:ascii="Calibri" w:hAnsi="Calibri"/>
          <w:b/>
          <w:bCs/>
        </w:rPr>
      </w:pPr>
      <w:r w:rsidRPr="00D44EF2">
        <w:rPr>
          <w:rFonts w:ascii="Calibri" w:hAnsi="Calibri"/>
          <w:b/>
          <w:bCs/>
        </w:rPr>
        <w:t>4. Do it because he’s a Christian brother.</w:t>
      </w:r>
    </w:p>
    <w:p w14:paraId="5888635B" w14:textId="77777777" w:rsidR="00D44EF2" w:rsidRPr="00D44EF2" w:rsidRDefault="00D44EF2" w:rsidP="00D44EF2">
      <w:pPr>
        <w:spacing w:line="276" w:lineRule="auto"/>
        <w:rPr>
          <w:rFonts w:ascii="Calibri" w:hAnsi="Calibri"/>
          <w:b/>
          <w:bCs/>
        </w:rPr>
      </w:pPr>
    </w:p>
    <w:p w14:paraId="0D95DB4C" w14:textId="77777777" w:rsidR="009C4AE9" w:rsidRDefault="00D44EF2" w:rsidP="00D44EF2">
      <w:pPr>
        <w:spacing w:line="276" w:lineRule="auto"/>
        <w:rPr>
          <w:rFonts w:ascii="Calibri" w:hAnsi="Calibri"/>
        </w:rPr>
      </w:pPr>
      <w:r w:rsidRPr="00D44EF2">
        <w:rPr>
          <w:rFonts w:ascii="Calibri" w:hAnsi="Calibri"/>
        </w:rPr>
        <w:t>We should pursue peace with all people. If we've wronged somebody who's not a Christian, th</w:t>
      </w:r>
      <w:r w:rsidR="003B1B21">
        <w:rPr>
          <w:rFonts w:ascii="Calibri" w:hAnsi="Calibri"/>
        </w:rPr>
        <w:t>e</w:t>
      </w:r>
      <w:r w:rsidRPr="00D44EF2">
        <w:rPr>
          <w:rFonts w:ascii="Calibri" w:hAnsi="Calibri"/>
        </w:rPr>
        <w:t xml:space="preserve">n we should ask for forgiveness the same way we should for a Christian. But how much more should we respect people that share our same common faith? </w:t>
      </w:r>
    </w:p>
    <w:p w14:paraId="36D7BF95" w14:textId="77777777" w:rsidR="009C4AE9" w:rsidRDefault="009C4AE9" w:rsidP="00D44EF2">
      <w:pPr>
        <w:spacing w:line="276" w:lineRule="auto"/>
        <w:rPr>
          <w:rFonts w:ascii="Calibri" w:hAnsi="Calibri"/>
        </w:rPr>
      </w:pPr>
    </w:p>
    <w:p w14:paraId="03587D0B" w14:textId="490A9A8C" w:rsidR="00D44EF2" w:rsidRPr="00D44EF2" w:rsidRDefault="00D44EF2" w:rsidP="00D44EF2">
      <w:pPr>
        <w:spacing w:line="276" w:lineRule="auto"/>
        <w:rPr>
          <w:rFonts w:ascii="Calibri" w:hAnsi="Calibri"/>
        </w:rPr>
      </w:pPr>
      <w:r w:rsidRPr="00D44EF2">
        <w:rPr>
          <w:rFonts w:ascii="Calibri" w:hAnsi="Calibri"/>
        </w:rPr>
        <w:t xml:space="preserve">One of the most embarrassing things that could ever be displayed to people who don't go to church is that people in the church or people who are followers of Jesus Christ are fighting. That's an embarrassment to the Lord. It's an embarrassment to us. It's an embarrassment to </w:t>
      </w:r>
      <w:r w:rsidRPr="00D44EF2">
        <w:rPr>
          <w:rFonts w:ascii="Calibri" w:hAnsi="Calibri"/>
        </w:rPr>
        <w:lastRenderedPageBreak/>
        <w:t xml:space="preserve">the church everywhere we go. That's why we should be the people who are constantly seeking peace in all circumstances, forgiveness and reconciliation as much as possible. </w:t>
      </w:r>
    </w:p>
    <w:p w14:paraId="74C1C072" w14:textId="77777777" w:rsidR="00D44EF2" w:rsidRPr="00D44EF2" w:rsidRDefault="00D44EF2" w:rsidP="00D44EF2">
      <w:pPr>
        <w:spacing w:line="276" w:lineRule="auto"/>
        <w:rPr>
          <w:rFonts w:ascii="Calibri" w:hAnsi="Calibri"/>
        </w:rPr>
      </w:pPr>
    </w:p>
    <w:p w14:paraId="4800D11F" w14:textId="77777777" w:rsidR="00D44EF2" w:rsidRPr="00D44EF2" w:rsidRDefault="00D44EF2" w:rsidP="00D44EF2">
      <w:pPr>
        <w:spacing w:line="276" w:lineRule="auto"/>
        <w:rPr>
          <w:rFonts w:ascii="Calibri" w:hAnsi="Calibri"/>
        </w:rPr>
      </w:pPr>
      <w:r w:rsidRPr="00D44EF2">
        <w:rPr>
          <w:rFonts w:ascii="Calibri" w:hAnsi="Calibri"/>
        </w:rPr>
        <w:t xml:space="preserve">Paul appeals to his friend Philemon on the basis of the spiritual foundation. </w:t>
      </w:r>
    </w:p>
    <w:p w14:paraId="626367E7" w14:textId="77777777" w:rsidR="00D44EF2" w:rsidRPr="00D44EF2" w:rsidRDefault="00D44EF2" w:rsidP="00D44EF2">
      <w:pPr>
        <w:spacing w:line="276" w:lineRule="auto"/>
        <w:rPr>
          <w:rFonts w:ascii="Calibri" w:hAnsi="Calibri"/>
        </w:rPr>
      </w:pPr>
    </w:p>
    <w:p w14:paraId="1A95FA5D" w14:textId="77777777" w:rsidR="00D44EF2" w:rsidRPr="00D44EF2" w:rsidRDefault="00D44EF2" w:rsidP="00D44EF2">
      <w:pPr>
        <w:spacing w:line="276" w:lineRule="auto"/>
        <w:rPr>
          <w:rFonts w:ascii="Calibri" w:hAnsi="Calibri"/>
        </w:rPr>
      </w:pPr>
      <w:r w:rsidRPr="00D44EF2">
        <w:rPr>
          <w:rFonts w:ascii="Calibri" w:hAnsi="Calibri"/>
        </w:rPr>
        <w:t>“No longer is he a slave, but better than a slave, as a dear brother. He is very dear to me but even dearer to you, both as a fellow man and as a brother in the Lord” (Philemon 16).</w:t>
      </w:r>
    </w:p>
    <w:p w14:paraId="06B2756A" w14:textId="77777777" w:rsidR="00D44EF2" w:rsidRPr="00D44EF2" w:rsidRDefault="00D44EF2" w:rsidP="00D44EF2">
      <w:pPr>
        <w:spacing w:line="276" w:lineRule="auto"/>
        <w:rPr>
          <w:rFonts w:ascii="Calibri" w:hAnsi="Calibri"/>
        </w:rPr>
      </w:pPr>
    </w:p>
    <w:p w14:paraId="074F1CC2" w14:textId="77777777" w:rsidR="00D44EF2" w:rsidRPr="00D44EF2" w:rsidRDefault="00D44EF2" w:rsidP="00D44EF2">
      <w:pPr>
        <w:spacing w:line="276" w:lineRule="auto"/>
        <w:rPr>
          <w:rFonts w:ascii="Calibri" w:hAnsi="Calibri"/>
        </w:rPr>
      </w:pPr>
      <w:r w:rsidRPr="00D44EF2">
        <w:rPr>
          <w:rFonts w:ascii="Calibri" w:hAnsi="Calibri"/>
        </w:rPr>
        <w:t xml:space="preserve">Paul appeals to Philemon on the basis of his faith. Now he's a Christian brother. If two people had the same spiritual foundation, how can they not reconcile what is broken? That's sinful. That's wrong. It's illogical. I know that it happens, but it shouldn't. </w:t>
      </w:r>
    </w:p>
    <w:p w14:paraId="010EE944" w14:textId="77777777" w:rsidR="00D44EF2" w:rsidRPr="00D44EF2" w:rsidRDefault="00D44EF2" w:rsidP="00D44EF2">
      <w:pPr>
        <w:spacing w:line="276" w:lineRule="auto"/>
        <w:rPr>
          <w:rFonts w:ascii="Calibri" w:hAnsi="Calibri"/>
        </w:rPr>
      </w:pPr>
    </w:p>
    <w:p w14:paraId="34177E51" w14:textId="77777777" w:rsidR="00D44EF2" w:rsidRPr="00D44EF2" w:rsidRDefault="00D44EF2" w:rsidP="00D44EF2">
      <w:pPr>
        <w:spacing w:line="276" w:lineRule="auto"/>
        <w:rPr>
          <w:rFonts w:ascii="Calibri" w:hAnsi="Calibri"/>
        </w:rPr>
      </w:pPr>
      <w:r w:rsidRPr="00D44EF2">
        <w:rPr>
          <w:rFonts w:ascii="Calibri" w:hAnsi="Calibri"/>
        </w:rPr>
        <w:t xml:space="preserve">How much more should we be able to get along with people who live in the household of faith? </w:t>
      </w:r>
    </w:p>
    <w:p w14:paraId="0455AE24" w14:textId="77777777" w:rsidR="00D44EF2" w:rsidRPr="00D44EF2" w:rsidRDefault="00D44EF2" w:rsidP="00D44EF2">
      <w:pPr>
        <w:spacing w:line="276" w:lineRule="auto"/>
        <w:rPr>
          <w:rFonts w:ascii="Calibri" w:hAnsi="Calibri"/>
        </w:rPr>
      </w:pPr>
    </w:p>
    <w:p w14:paraId="66064958" w14:textId="77777777" w:rsidR="00D44EF2" w:rsidRPr="00D44EF2" w:rsidRDefault="00D44EF2" w:rsidP="00D44EF2">
      <w:pPr>
        <w:spacing w:line="276" w:lineRule="auto"/>
        <w:rPr>
          <w:rFonts w:ascii="Calibri" w:hAnsi="Calibri"/>
        </w:rPr>
      </w:pPr>
      <w:r w:rsidRPr="00D44EF2">
        <w:rPr>
          <w:rFonts w:ascii="Calibri" w:hAnsi="Calibri"/>
        </w:rPr>
        <w:t>“Therefore, as we have opportunity, let us do good to all people, especially to those who belong to the family of believers” (Galatians 6:10).</w:t>
      </w:r>
    </w:p>
    <w:p w14:paraId="1A38A840" w14:textId="77777777" w:rsidR="00D44EF2" w:rsidRPr="00D44EF2" w:rsidRDefault="00D44EF2" w:rsidP="00D44EF2">
      <w:pPr>
        <w:spacing w:line="276" w:lineRule="auto"/>
        <w:rPr>
          <w:rFonts w:ascii="Calibri" w:hAnsi="Calibri"/>
        </w:rPr>
      </w:pPr>
    </w:p>
    <w:p w14:paraId="0A9B5102" w14:textId="6BD731D5" w:rsidR="00D44EF2" w:rsidRPr="00D44EF2" w:rsidRDefault="00D44EF2" w:rsidP="00D44EF2">
      <w:pPr>
        <w:spacing w:line="276" w:lineRule="auto"/>
        <w:rPr>
          <w:rFonts w:ascii="Calibri" w:hAnsi="Calibri"/>
        </w:rPr>
      </w:pPr>
      <w:r w:rsidRPr="00D44EF2">
        <w:rPr>
          <w:rFonts w:ascii="Calibri" w:hAnsi="Calibri"/>
        </w:rPr>
        <w:t>We ought to be loving and gracious and kind to everybody. But if somebody</w:t>
      </w:r>
      <w:r w:rsidR="009C4AE9">
        <w:rPr>
          <w:rFonts w:ascii="Calibri" w:hAnsi="Calibri"/>
        </w:rPr>
        <w:t xml:space="preserve"> i</w:t>
      </w:r>
      <w:r w:rsidRPr="00D44EF2">
        <w:rPr>
          <w:rFonts w:ascii="Calibri" w:hAnsi="Calibri"/>
        </w:rPr>
        <w:t xml:space="preserve">s part of the family, wow. How much more do we have an obligation and a responsibility to forgive and to do good to them? </w:t>
      </w:r>
    </w:p>
    <w:p w14:paraId="037F5E38" w14:textId="77777777" w:rsidR="00D44EF2" w:rsidRPr="00D44EF2" w:rsidRDefault="00D44EF2" w:rsidP="00D44EF2">
      <w:pPr>
        <w:spacing w:line="276" w:lineRule="auto"/>
        <w:rPr>
          <w:rFonts w:ascii="Calibri" w:hAnsi="Calibri"/>
        </w:rPr>
      </w:pPr>
    </w:p>
    <w:p w14:paraId="484E4F6D" w14:textId="77777777" w:rsidR="00D44EF2" w:rsidRPr="00D44EF2" w:rsidRDefault="00D44EF2" w:rsidP="00D44EF2">
      <w:pPr>
        <w:spacing w:line="276" w:lineRule="auto"/>
        <w:rPr>
          <w:rFonts w:ascii="Calibri" w:hAnsi="Calibri"/>
          <w:b/>
          <w:bCs/>
        </w:rPr>
      </w:pPr>
      <w:r w:rsidRPr="00D44EF2">
        <w:rPr>
          <w:rFonts w:ascii="Calibri" w:hAnsi="Calibri"/>
          <w:b/>
          <w:bCs/>
        </w:rPr>
        <w:t>5. Do it because God can use it for the good.</w:t>
      </w:r>
    </w:p>
    <w:p w14:paraId="7F49F491" w14:textId="77777777" w:rsidR="00D44EF2" w:rsidRPr="00D44EF2" w:rsidRDefault="00D44EF2" w:rsidP="00D44EF2">
      <w:pPr>
        <w:spacing w:line="276" w:lineRule="auto"/>
        <w:rPr>
          <w:rFonts w:ascii="Calibri" w:hAnsi="Calibri"/>
        </w:rPr>
      </w:pPr>
    </w:p>
    <w:p w14:paraId="53385510" w14:textId="77777777" w:rsidR="00D44EF2" w:rsidRPr="00D44EF2" w:rsidRDefault="00D44EF2" w:rsidP="00D44EF2">
      <w:pPr>
        <w:spacing w:line="276" w:lineRule="auto"/>
        <w:rPr>
          <w:rFonts w:ascii="Calibri" w:hAnsi="Calibri"/>
        </w:rPr>
      </w:pPr>
      <w:r w:rsidRPr="00D44EF2">
        <w:rPr>
          <w:rFonts w:ascii="Calibri" w:hAnsi="Calibri"/>
        </w:rPr>
        <w:t>“Perhaps the reason he was separated from you for a little while was that you might have him back forever” (Philemon 15).</w:t>
      </w:r>
    </w:p>
    <w:p w14:paraId="3324205A" w14:textId="77777777" w:rsidR="00D44EF2" w:rsidRPr="00D44EF2" w:rsidRDefault="00D44EF2" w:rsidP="00D44EF2">
      <w:pPr>
        <w:spacing w:line="276" w:lineRule="auto"/>
        <w:rPr>
          <w:rFonts w:ascii="Calibri" w:hAnsi="Calibri"/>
        </w:rPr>
      </w:pPr>
    </w:p>
    <w:p w14:paraId="0BF9F8DC" w14:textId="77777777" w:rsidR="00D44EF2" w:rsidRPr="00D44EF2" w:rsidRDefault="00D44EF2" w:rsidP="00D44EF2">
      <w:pPr>
        <w:spacing w:line="276" w:lineRule="auto"/>
        <w:rPr>
          <w:rFonts w:ascii="Calibri" w:hAnsi="Calibri"/>
        </w:rPr>
      </w:pPr>
      <w:r w:rsidRPr="00D44EF2">
        <w:rPr>
          <w:rFonts w:ascii="Calibri" w:hAnsi="Calibri"/>
        </w:rPr>
        <w:t xml:space="preserve">What's he talking about? Paul says, “I'm not defending what Onesimus did. I am not justifying what Onesimus did. But when he ran off, he came to Rome and he found saving faith in Jesus Christ. He may not have found that saving faith had not met me in the city of Rome. Just look at it from a little different perspective, Philemon, because it may not be all bad.” </w:t>
      </w:r>
    </w:p>
    <w:p w14:paraId="0FCCD36F" w14:textId="77777777" w:rsidR="00D44EF2" w:rsidRPr="00D44EF2" w:rsidRDefault="00D44EF2" w:rsidP="00D44EF2">
      <w:pPr>
        <w:spacing w:line="276" w:lineRule="auto"/>
        <w:rPr>
          <w:rFonts w:ascii="Calibri" w:hAnsi="Calibri"/>
        </w:rPr>
      </w:pPr>
    </w:p>
    <w:p w14:paraId="3FD8160D" w14:textId="77777777" w:rsidR="00D44EF2" w:rsidRPr="00D44EF2" w:rsidRDefault="00D44EF2" w:rsidP="00D44EF2">
      <w:pPr>
        <w:spacing w:line="276" w:lineRule="auto"/>
        <w:rPr>
          <w:rFonts w:ascii="Calibri" w:hAnsi="Calibri"/>
        </w:rPr>
      </w:pPr>
      <w:r w:rsidRPr="00D44EF2">
        <w:rPr>
          <w:rFonts w:ascii="Calibri" w:hAnsi="Calibri"/>
        </w:rPr>
        <w:t xml:space="preserve">God can bring good out of the worst situations in our lives, the worst circumstances. God can still bring about good. That's one of the most profound things to me as a Christian. How could God bring about good out of pain? When we've been wounded and hurt, how can God bring good out of that? It's pretty amazing to think about. But sometimes there is pain for a purpose. When we begin to understand that, it helps us to reframe our experiences a little bit differently. </w:t>
      </w:r>
    </w:p>
    <w:p w14:paraId="5FD2CA8F" w14:textId="77777777" w:rsidR="00D44EF2" w:rsidRPr="00D44EF2" w:rsidRDefault="00D44EF2" w:rsidP="00D44EF2">
      <w:pPr>
        <w:spacing w:line="276" w:lineRule="auto"/>
        <w:rPr>
          <w:rFonts w:ascii="Calibri" w:hAnsi="Calibri"/>
        </w:rPr>
      </w:pPr>
    </w:p>
    <w:p w14:paraId="34B1C7FC" w14:textId="77777777" w:rsidR="00D44EF2" w:rsidRPr="00D44EF2" w:rsidRDefault="00D44EF2" w:rsidP="00D44EF2">
      <w:pPr>
        <w:spacing w:line="276" w:lineRule="auto"/>
        <w:rPr>
          <w:rFonts w:ascii="Calibri" w:hAnsi="Calibri"/>
        </w:rPr>
      </w:pPr>
      <w:r w:rsidRPr="00D44EF2">
        <w:rPr>
          <w:rFonts w:ascii="Calibri" w:hAnsi="Calibri"/>
        </w:rPr>
        <w:lastRenderedPageBreak/>
        <w:t xml:space="preserve">Let me give a couple of examples. </w:t>
      </w:r>
    </w:p>
    <w:p w14:paraId="2351E7F0" w14:textId="77777777" w:rsidR="00D44EF2" w:rsidRPr="00D44EF2" w:rsidRDefault="00D44EF2" w:rsidP="00D44EF2">
      <w:pPr>
        <w:spacing w:line="276" w:lineRule="auto"/>
        <w:rPr>
          <w:rFonts w:ascii="Calibri" w:hAnsi="Calibri"/>
        </w:rPr>
      </w:pPr>
    </w:p>
    <w:p w14:paraId="183BB06A" w14:textId="77777777" w:rsidR="00D44EF2" w:rsidRPr="00D44EF2" w:rsidRDefault="00D44EF2" w:rsidP="00D44EF2">
      <w:pPr>
        <w:spacing w:line="276" w:lineRule="auto"/>
        <w:rPr>
          <w:rFonts w:ascii="Calibri" w:hAnsi="Calibri"/>
        </w:rPr>
      </w:pPr>
      <w:r w:rsidRPr="00D44EF2">
        <w:rPr>
          <w:rFonts w:ascii="Calibri" w:hAnsi="Calibri"/>
        </w:rPr>
        <w:t xml:space="preserve">Maybe you're able to help people who you never would have been able to help before. You've been through a divorce, you've been through an addiction, you've been through this, and now somebody else is there. Had you not been there, you would have no idea how to help that person. But because you've been there, God has given you a ministry, God's given you an opportunity to be a great encourager and to be a great minister on behalf of the Lord to help somebody. </w:t>
      </w:r>
    </w:p>
    <w:p w14:paraId="44EB9E43" w14:textId="77777777" w:rsidR="00D44EF2" w:rsidRPr="00D44EF2" w:rsidRDefault="00D44EF2" w:rsidP="00D44EF2">
      <w:pPr>
        <w:spacing w:line="276" w:lineRule="auto"/>
        <w:rPr>
          <w:rFonts w:ascii="Calibri" w:hAnsi="Calibri"/>
        </w:rPr>
      </w:pPr>
    </w:p>
    <w:p w14:paraId="1E233C52" w14:textId="77777777" w:rsidR="00D44EF2" w:rsidRPr="00D44EF2" w:rsidRDefault="00D44EF2" w:rsidP="00D44EF2">
      <w:pPr>
        <w:spacing w:line="276" w:lineRule="auto"/>
        <w:rPr>
          <w:rFonts w:ascii="Calibri" w:hAnsi="Calibri"/>
        </w:rPr>
      </w:pPr>
      <w:r w:rsidRPr="00D44EF2">
        <w:rPr>
          <w:rFonts w:ascii="Calibri" w:hAnsi="Calibri"/>
        </w:rPr>
        <w:t>Also, maybe you were hurt by something your parents did. You commit yourself, “I'm going to raise my kids differently.” That can be a very good thing. Maybe you get crossways with your spouse, and then you learn to resolve it and it paves the way for you to discuss future problems that you're going to have along the way. Being married is difficult sometimes, challenging, hard. You’ve got to work together. But God can still bring about good from our pain.</w:t>
      </w:r>
    </w:p>
    <w:p w14:paraId="48CDD04F" w14:textId="77777777" w:rsidR="00D44EF2" w:rsidRPr="00D44EF2" w:rsidRDefault="00D44EF2" w:rsidP="00D44EF2">
      <w:pPr>
        <w:spacing w:line="276" w:lineRule="auto"/>
        <w:rPr>
          <w:rFonts w:ascii="Calibri" w:hAnsi="Calibri"/>
        </w:rPr>
      </w:pPr>
    </w:p>
    <w:p w14:paraId="1ABD3B39" w14:textId="25EB730D" w:rsidR="00D44EF2" w:rsidRPr="00D44EF2" w:rsidRDefault="00D44EF2" w:rsidP="00D44EF2">
      <w:pPr>
        <w:spacing w:line="276" w:lineRule="auto"/>
        <w:rPr>
          <w:rFonts w:ascii="Calibri" w:hAnsi="Calibri"/>
        </w:rPr>
      </w:pPr>
      <w:r w:rsidRPr="00D44EF2">
        <w:rPr>
          <w:rFonts w:ascii="Calibri" w:hAnsi="Calibri"/>
        </w:rPr>
        <w:t xml:space="preserve">Paul says, “This is bad what happened, but now you've got him back forever. Something good came out of it. He found the Lord. Now Onesimus is coming back to be restored. You guys are going to work together. You're going to show kindness to this man </w:t>
      </w:r>
      <w:r w:rsidR="009C4AE9">
        <w:rPr>
          <w:rFonts w:ascii="Calibri" w:hAnsi="Calibri"/>
        </w:rPr>
        <w:t xml:space="preserve">who </w:t>
      </w:r>
      <w:r w:rsidRPr="00D44EF2">
        <w:rPr>
          <w:rFonts w:ascii="Calibri" w:hAnsi="Calibri"/>
        </w:rPr>
        <w:t xml:space="preserve">has wronged you. God is going to be glorified and work in and through that.” That’s beautiful. </w:t>
      </w:r>
    </w:p>
    <w:p w14:paraId="6895A8FC" w14:textId="77777777" w:rsidR="00D44EF2" w:rsidRPr="00D44EF2" w:rsidRDefault="00D44EF2" w:rsidP="00D44EF2">
      <w:pPr>
        <w:spacing w:line="276" w:lineRule="auto"/>
        <w:rPr>
          <w:rFonts w:ascii="Calibri" w:hAnsi="Calibri"/>
        </w:rPr>
      </w:pPr>
    </w:p>
    <w:p w14:paraId="5080BCFD" w14:textId="66D8CCC6" w:rsidR="00D44EF2" w:rsidRPr="00D44EF2" w:rsidRDefault="00D44EF2" w:rsidP="00D44EF2">
      <w:pPr>
        <w:spacing w:line="276" w:lineRule="auto"/>
        <w:rPr>
          <w:rFonts w:ascii="Calibri" w:hAnsi="Calibri"/>
        </w:rPr>
      </w:pPr>
      <w:r w:rsidRPr="00D44EF2">
        <w:rPr>
          <w:rFonts w:ascii="Calibri" w:hAnsi="Calibri"/>
        </w:rPr>
        <w:t>Here's the question today</w:t>
      </w:r>
      <w:r w:rsidR="008A0A99">
        <w:rPr>
          <w:rFonts w:ascii="Calibri" w:hAnsi="Calibri"/>
        </w:rPr>
        <w:t>:</w:t>
      </w:r>
      <w:r w:rsidRPr="00D44EF2">
        <w:rPr>
          <w:rFonts w:ascii="Calibri" w:hAnsi="Calibri"/>
        </w:rPr>
        <w:t xml:space="preserve"> God, what do you want me to do with this? We've talked about the keys to forgiveness. What does God want me to do? </w:t>
      </w:r>
    </w:p>
    <w:p w14:paraId="75DF0FE5" w14:textId="77777777" w:rsidR="00D44EF2" w:rsidRPr="00D44EF2" w:rsidRDefault="00D44EF2" w:rsidP="00D44EF2">
      <w:pPr>
        <w:spacing w:line="276" w:lineRule="auto"/>
        <w:rPr>
          <w:rFonts w:ascii="Calibri" w:hAnsi="Calibri"/>
        </w:rPr>
      </w:pPr>
    </w:p>
    <w:p w14:paraId="0971CA2B" w14:textId="77777777" w:rsidR="00D44EF2" w:rsidRPr="00D44EF2" w:rsidRDefault="00D44EF2" w:rsidP="00D44EF2">
      <w:pPr>
        <w:spacing w:line="276" w:lineRule="auto"/>
        <w:rPr>
          <w:rFonts w:ascii="Calibri" w:hAnsi="Calibri"/>
        </w:rPr>
      </w:pPr>
      <w:r w:rsidRPr="00D44EF2">
        <w:rPr>
          <w:rFonts w:ascii="Calibri" w:hAnsi="Calibri"/>
        </w:rPr>
        <w:t xml:space="preserve">Is it to pick up the phone or to make a visit to apologize to somebody you've maybe wronged? God has put it on your heart. Your conscience is going to feel so much better once you do that. I would encourage you don't delay. Don't wait. Get it over with. Do it. Do it today. </w:t>
      </w:r>
    </w:p>
    <w:p w14:paraId="6D657E67" w14:textId="77777777" w:rsidR="00D44EF2" w:rsidRPr="00D44EF2" w:rsidRDefault="00D44EF2" w:rsidP="00D44EF2">
      <w:pPr>
        <w:spacing w:line="276" w:lineRule="auto"/>
        <w:rPr>
          <w:rFonts w:ascii="Calibri" w:hAnsi="Calibri"/>
        </w:rPr>
      </w:pPr>
    </w:p>
    <w:p w14:paraId="69AF2AC1" w14:textId="77777777" w:rsidR="00D44EF2" w:rsidRPr="00D44EF2" w:rsidRDefault="00D44EF2" w:rsidP="00D44EF2">
      <w:pPr>
        <w:spacing w:line="276" w:lineRule="auto"/>
        <w:rPr>
          <w:rFonts w:ascii="Calibri" w:hAnsi="Calibri"/>
        </w:rPr>
      </w:pPr>
      <w:r w:rsidRPr="00D44EF2">
        <w:rPr>
          <w:rFonts w:ascii="Calibri" w:hAnsi="Calibri"/>
        </w:rPr>
        <w:t xml:space="preserve">Maybe it’s to have a difficult conversation with somebody. Somebody may have hurt you and they might not even know that. You may need to go and tell them that. You may need to confront somebody on something, When I say confront, I don't mean like this </w:t>
      </w:r>
      <w:r w:rsidRPr="00D44EF2">
        <w:rPr>
          <w:rFonts w:ascii="Calibri" w:hAnsi="Calibri"/>
          <w:i/>
          <w:iCs/>
        </w:rPr>
        <w:t>[Pastor holds fists up]</w:t>
      </w:r>
      <w:r w:rsidRPr="00D44EF2">
        <w:rPr>
          <w:rFonts w:ascii="Calibri" w:hAnsi="Calibri"/>
        </w:rPr>
        <w:t xml:space="preserve">. I mean, you may have to say some direct and tough things to some folks. That can be good. We ought to be doing that. </w:t>
      </w:r>
    </w:p>
    <w:p w14:paraId="00081957" w14:textId="77777777" w:rsidR="00D44EF2" w:rsidRPr="00D44EF2" w:rsidRDefault="00D44EF2" w:rsidP="00D44EF2">
      <w:pPr>
        <w:spacing w:line="276" w:lineRule="auto"/>
        <w:rPr>
          <w:rFonts w:ascii="Calibri" w:hAnsi="Calibri"/>
        </w:rPr>
      </w:pPr>
    </w:p>
    <w:p w14:paraId="51C0CF4F" w14:textId="39DC702A" w:rsidR="00D44EF2" w:rsidRPr="00D44EF2" w:rsidRDefault="00D44EF2" w:rsidP="00D44EF2">
      <w:pPr>
        <w:spacing w:line="276" w:lineRule="auto"/>
        <w:rPr>
          <w:rFonts w:ascii="Calibri" w:hAnsi="Calibri"/>
        </w:rPr>
      </w:pPr>
      <w:r w:rsidRPr="00D44EF2">
        <w:rPr>
          <w:rFonts w:ascii="Calibri" w:hAnsi="Calibri"/>
        </w:rPr>
        <w:t xml:space="preserve">Maybe it's making restitution with somebody. We talked about forgiveness, but also restitution. You're trying to try to resolve some type of conflict with somebody you've been at odds with. </w:t>
      </w:r>
    </w:p>
    <w:p w14:paraId="6CDDE616" w14:textId="77777777" w:rsidR="00D44EF2" w:rsidRPr="00D44EF2" w:rsidRDefault="00D44EF2" w:rsidP="00D44EF2">
      <w:pPr>
        <w:spacing w:line="276" w:lineRule="auto"/>
        <w:rPr>
          <w:rFonts w:ascii="Calibri" w:hAnsi="Calibri"/>
        </w:rPr>
      </w:pPr>
    </w:p>
    <w:p w14:paraId="17D0C00C" w14:textId="77777777" w:rsidR="00D44EF2" w:rsidRPr="00D44EF2" w:rsidRDefault="00D44EF2" w:rsidP="00D44EF2">
      <w:pPr>
        <w:spacing w:line="276" w:lineRule="auto"/>
        <w:rPr>
          <w:rFonts w:ascii="Calibri" w:hAnsi="Calibri"/>
        </w:rPr>
      </w:pPr>
      <w:r w:rsidRPr="00D44EF2">
        <w:rPr>
          <w:rFonts w:ascii="Calibri" w:hAnsi="Calibri"/>
        </w:rPr>
        <w:lastRenderedPageBreak/>
        <w:t xml:space="preserve">Maybe it's seeing a professional counselor that is going to help you walk through the journey of forgiveness because it can be a very long journey, depending on what's going on in our lives. </w:t>
      </w:r>
    </w:p>
    <w:p w14:paraId="3E644F1F" w14:textId="77777777" w:rsidR="00D44EF2" w:rsidRPr="00D44EF2" w:rsidRDefault="00D44EF2" w:rsidP="00D44EF2">
      <w:pPr>
        <w:spacing w:line="276" w:lineRule="auto"/>
        <w:rPr>
          <w:rFonts w:ascii="Calibri" w:hAnsi="Calibri"/>
        </w:rPr>
      </w:pPr>
    </w:p>
    <w:p w14:paraId="293C2C09" w14:textId="77777777" w:rsidR="00D44EF2" w:rsidRPr="00D44EF2" w:rsidRDefault="00D44EF2" w:rsidP="00D44EF2">
      <w:pPr>
        <w:spacing w:line="276" w:lineRule="auto"/>
        <w:rPr>
          <w:rFonts w:ascii="Calibri" w:hAnsi="Calibri"/>
        </w:rPr>
      </w:pPr>
      <w:r w:rsidRPr="00D44EF2">
        <w:rPr>
          <w:rFonts w:ascii="Calibri" w:hAnsi="Calibri"/>
        </w:rPr>
        <w:t xml:space="preserve">Then for others of us, it may be as simple as just letting go of some stuff. There may be some stuff that we've been obsessing about, but really, in the grand scheme of things, is trivial. The greatest thing we could do is just to let some stuff go. Just move on with our lives and quit being burdened and consumed with little junk, little trivial stuff that doesn't really matter that much anyway. </w:t>
      </w:r>
    </w:p>
    <w:p w14:paraId="04720B99" w14:textId="77777777" w:rsidR="00D44EF2" w:rsidRPr="00D44EF2" w:rsidRDefault="00D44EF2" w:rsidP="00D44EF2">
      <w:pPr>
        <w:spacing w:line="276" w:lineRule="auto"/>
        <w:rPr>
          <w:rFonts w:ascii="Calibri" w:hAnsi="Calibri"/>
        </w:rPr>
      </w:pPr>
    </w:p>
    <w:p w14:paraId="26339425" w14:textId="64F3EC74" w:rsidR="00D44EF2" w:rsidRPr="00D44EF2" w:rsidRDefault="00D44EF2" w:rsidP="00D44EF2">
      <w:pPr>
        <w:spacing w:line="276" w:lineRule="auto"/>
        <w:rPr>
          <w:rFonts w:ascii="Calibri" w:hAnsi="Calibri"/>
        </w:rPr>
      </w:pPr>
      <w:r w:rsidRPr="00D44EF2">
        <w:rPr>
          <w:rFonts w:ascii="Calibri" w:hAnsi="Calibri"/>
        </w:rPr>
        <w:t>I don't know what God is saying to you this morning, but I want to pray for you that God would do something awesome in your life</w:t>
      </w:r>
      <w:r w:rsidR="008A0A99">
        <w:rPr>
          <w:rFonts w:ascii="Calibri" w:hAnsi="Calibri"/>
        </w:rPr>
        <w:t xml:space="preserve"> today</w:t>
      </w:r>
      <w:r w:rsidRPr="00D44EF2">
        <w:rPr>
          <w:rFonts w:ascii="Calibri" w:hAnsi="Calibri"/>
        </w:rPr>
        <w:t xml:space="preserve"> and that He would give you the power to forgive. </w:t>
      </w:r>
    </w:p>
    <w:p w14:paraId="23C725B0" w14:textId="77777777" w:rsidR="00D44EF2" w:rsidRPr="00D44EF2" w:rsidRDefault="00D44EF2" w:rsidP="00D44EF2">
      <w:pPr>
        <w:spacing w:line="276" w:lineRule="auto"/>
        <w:rPr>
          <w:rFonts w:ascii="Calibri" w:hAnsi="Calibri"/>
        </w:rPr>
      </w:pPr>
      <w:r w:rsidRPr="00D44EF2">
        <w:rPr>
          <w:rFonts w:ascii="Calibri" w:hAnsi="Calibri"/>
        </w:rPr>
        <w:br w:type="page"/>
      </w:r>
    </w:p>
    <w:p w14:paraId="29FD870A" w14:textId="77777777" w:rsidR="00D44EF2" w:rsidRPr="00D44EF2" w:rsidRDefault="00D44EF2" w:rsidP="00D44EF2">
      <w:pPr>
        <w:spacing w:line="276" w:lineRule="auto"/>
        <w:rPr>
          <w:rFonts w:ascii="Calibri" w:hAnsi="Calibri"/>
          <w:b/>
          <w:bCs/>
          <w:sz w:val="28"/>
          <w:szCs w:val="28"/>
          <w:u w:val="single"/>
        </w:rPr>
      </w:pPr>
      <w:r w:rsidRPr="00D44EF2">
        <w:rPr>
          <w:rFonts w:ascii="Calibri" w:hAnsi="Calibri"/>
          <w:b/>
          <w:bCs/>
          <w:sz w:val="28"/>
          <w:szCs w:val="28"/>
          <w:u w:val="single"/>
        </w:rPr>
        <w:lastRenderedPageBreak/>
        <w:t>OUTLINE</w:t>
      </w:r>
    </w:p>
    <w:p w14:paraId="7E3243A6" w14:textId="77777777" w:rsidR="00D44EF2" w:rsidRPr="00D44EF2" w:rsidRDefault="00D44EF2" w:rsidP="00D44EF2">
      <w:pPr>
        <w:spacing w:line="276" w:lineRule="auto"/>
        <w:rPr>
          <w:rFonts w:ascii="Calibri" w:hAnsi="Calibri"/>
        </w:rPr>
      </w:pPr>
    </w:p>
    <w:p w14:paraId="695A4045" w14:textId="77777777" w:rsidR="00D44EF2" w:rsidRPr="00D44EF2" w:rsidRDefault="00D44EF2" w:rsidP="00D44EF2">
      <w:pPr>
        <w:spacing w:line="276" w:lineRule="auto"/>
        <w:rPr>
          <w:rFonts w:ascii="Calibri" w:hAnsi="Calibri"/>
          <w:b/>
          <w:bCs/>
          <w:i/>
          <w:iCs/>
        </w:rPr>
      </w:pPr>
      <w:r w:rsidRPr="00D44EF2">
        <w:rPr>
          <w:rFonts w:ascii="Calibri" w:hAnsi="Calibri"/>
          <w:b/>
          <w:bCs/>
          <w:i/>
          <w:iCs/>
        </w:rPr>
        <w:t>4 Stages of Forgiveness</w:t>
      </w:r>
    </w:p>
    <w:p w14:paraId="466098C4" w14:textId="77777777" w:rsidR="00D44EF2" w:rsidRPr="00D44EF2" w:rsidRDefault="00D44EF2" w:rsidP="00D44EF2">
      <w:pPr>
        <w:spacing w:line="276" w:lineRule="auto"/>
        <w:rPr>
          <w:rFonts w:ascii="Calibri" w:hAnsi="Calibri"/>
        </w:rPr>
      </w:pPr>
    </w:p>
    <w:p w14:paraId="02D18128" w14:textId="77777777" w:rsidR="00D44EF2" w:rsidRPr="00D44EF2" w:rsidRDefault="00D44EF2" w:rsidP="00D44EF2">
      <w:pPr>
        <w:spacing w:line="276" w:lineRule="auto"/>
        <w:rPr>
          <w:rFonts w:ascii="Calibri" w:hAnsi="Calibri"/>
          <w:b/>
          <w:bCs/>
        </w:rPr>
      </w:pPr>
      <w:r w:rsidRPr="00D44EF2">
        <w:rPr>
          <w:rFonts w:ascii="Calibri" w:hAnsi="Calibri"/>
          <w:b/>
          <w:bCs/>
        </w:rPr>
        <w:t>1. Offense</w:t>
      </w:r>
    </w:p>
    <w:p w14:paraId="3A5488DD" w14:textId="77777777" w:rsidR="00D44EF2" w:rsidRPr="00D44EF2" w:rsidRDefault="00D44EF2" w:rsidP="00D44EF2">
      <w:pPr>
        <w:spacing w:line="276" w:lineRule="auto"/>
        <w:rPr>
          <w:rFonts w:ascii="Calibri" w:hAnsi="Calibri"/>
          <w:b/>
          <w:bCs/>
        </w:rPr>
      </w:pPr>
    </w:p>
    <w:p w14:paraId="58135C01" w14:textId="77777777" w:rsidR="00D44EF2" w:rsidRPr="00D44EF2" w:rsidRDefault="00D44EF2" w:rsidP="00D44EF2">
      <w:pPr>
        <w:spacing w:line="276" w:lineRule="auto"/>
        <w:rPr>
          <w:rFonts w:ascii="Calibri" w:hAnsi="Calibri"/>
          <w:b/>
          <w:bCs/>
        </w:rPr>
      </w:pPr>
      <w:r w:rsidRPr="00D44EF2">
        <w:rPr>
          <w:rFonts w:ascii="Calibri" w:hAnsi="Calibri"/>
          <w:b/>
          <w:bCs/>
        </w:rPr>
        <w:t>2. Injury</w:t>
      </w:r>
    </w:p>
    <w:p w14:paraId="79BD7B69" w14:textId="77777777" w:rsidR="00D44EF2" w:rsidRPr="00D44EF2" w:rsidRDefault="00D44EF2" w:rsidP="00D44EF2">
      <w:pPr>
        <w:spacing w:line="276" w:lineRule="auto"/>
        <w:rPr>
          <w:rFonts w:ascii="Calibri" w:hAnsi="Calibri"/>
          <w:b/>
          <w:bCs/>
        </w:rPr>
      </w:pPr>
    </w:p>
    <w:p w14:paraId="75345E4E" w14:textId="77777777" w:rsidR="00D44EF2" w:rsidRPr="00D44EF2" w:rsidRDefault="00D44EF2" w:rsidP="00D44EF2">
      <w:pPr>
        <w:spacing w:line="276" w:lineRule="auto"/>
        <w:rPr>
          <w:rFonts w:ascii="Calibri" w:hAnsi="Calibri"/>
          <w:b/>
          <w:bCs/>
        </w:rPr>
      </w:pPr>
      <w:r w:rsidRPr="00D44EF2">
        <w:rPr>
          <w:rFonts w:ascii="Calibri" w:hAnsi="Calibri"/>
          <w:b/>
          <w:bCs/>
        </w:rPr>
        <w:t>3. Cancellation of the debt</w:t>
      </w:r>
    </w:p>
    <w:p w14:paraId="7512DD94" w14:textId="77777777" w:rsidR="00D44EF2" w:rsidRPr="00D44EF2" w:rsidRDefault="00D44EF2" w:rsidP="00D44EF2">
      <w:pPr>
        <w:spacing w:line="276" w:lineRule="auto"/>
        <w:rPr>
          <w:rFonts w:ascii="Calibri" w:hAnsi="Calibri"/>
          <w:b/>
          <w:bCs/>
        </w:rPr>
      </w:pPr>
    </w:p>
    <w:p w14:paraId="6FCB71B8" w14:textId="77777777" w:rsidR="00D44EF2" w:rsidRPr="00D44EF2" w:rsidRDefault="00D44EF2" w:rsidP="00D44EF2">
      <w:pPr>
        <w:spacing w:line="276" w:lineRule="auto"/>
        <w:rPr>
          <w:rFonts w:ascii="Calibri" w:hAnsi="Calibri"/>
          <w:b/>
          <w:bCs/>
        </w:rPr>
      </w:pPr>
      <w:r w:rsidRPr="00D44EF2">
        <w:rPr>
          <w:rFonts w:ascii="Calibri" w:hAnsi="Calibri"/>
          <w:b/>
          <w:bCs/>
        </w:rPr>
        <w:t>4. Reconciliation</w:t>
      </w:r>
    </w:p>
    <w:p w14:paraId="6AD6A2E4" w14:textId="77777777" w:rsidR="00D44EF2" w:rsidRPr="00D44EF2" w:rsidRDefault="00D44EF2" w:rsidP="00D44EF2">
      <w:pPr>
        <w:spacing w:line="276" w:lineRule="auto"/>
        <w:rPr>
          <w:rFonts w:ascii="Calibri" w:hAnsi="Calibri"/>
        </w:rPr>
      </w:pPr>
    </w:p>
    <w:p w14:paraId="4733F931" w14:textId="77777777" w:rsidR="00D44EF2" w:rsidRPr="00D44EF2" w:rsidRDefault="00D44EF2" w:rsidP="00D44EF2">
      <w:pPr>
        <w:spacing w:line="276" w:lineRule="auto"/>
        <w:rPr>
          <w:rFonts w:ascii="Calibri" w:hAnsi="Calibri"/>
          <w:b/>
          <w:bCs/>
          <w:i/>
          <w:iCs/>
        </w:rPr>
      </w:pPr>
      <w:r w:rsidRPr="00D44EF2">
        <w:rPr>
          <w:rFonts w:ascii="Calibri" w:hAnsi="Calibri"/>
          <w:b/>
          <w:bCs/>
          <w:i/>
          <w:iCs/>
        </w:rPr>
        <w:t>Five Keys to Forgiveness</w:t>
      </w:r>
    </w:p>
    <w:p w14:paraId="2FEBAA16" w14:textId="77777777" w:rsidR="00D44EF2" w:rsidRPr="00D44EF2" w:rsidRDefault="00D44EF2" w:rsidP="00D44EF2">
      <w:pPr>
        <w:spacing w:line="276" w:lineRule="auto"/>
        <w:rPr>
          <w:rFonts w:ascii="Calibri" w:hAnsi="Calibri"/>
        </w:rPr>
      </w:pPr>
    </w:p>
    <w:p w14:paraId="7EE8ED4C" w14:textId="77777777" w:rsidR="00D44EF2" w:rsidRPr="00D44EF2" w:rsidRDefault="00D44EF2" w:rsidP="00D44EF2">
      <w:pPr>
        <w:spacing w:line="276" w:lineRule="auto"/>
        <w:rPr>
          <w:rFonts w:ascii="Calibri" w:hAnsi="Calibri"/>
          <w:b/>
          <w:bCs/>
        </w:rPr>
      </w:pPr>
      <w:r w:rsidRPr="00D44EF2">
        <w:rPr>
          <w:rFonts w:ascii="Calibri" w:hAnsi="Calibri"/>
          <w:b/>
          <w:bCs/>
        </w:rPr>
        <w:t>1. Do it on the basis of love.</w:t>
      </w:r>
    </w:p>
    <w:p w14:paraId="48E47E9C" w14:textId="77777777" w:rsidR="00D44EF2" w:rsidRPr="00D44EF2" w:rsidRDefault="00D44EF2" w:rsidP="00D44EF2">
      <w:pPr>
        <w:spacing w:line="276" w:lineRule="auto"/>
        <w:rPr>
          <w:rFonts w:ascii="Calibri" w:hAnsi="Calibri"/>
        </w:rPr>
      </w:pPr>
    </w:p>
    <w:p w14:paraId="00DA0636" w14:textId="77777777" w:rsidR="00D44EF2" w:rsidRPr="00D44EF2" w:rsidRDefault="00D44EF2" w:rsidP="00D44EF2">
      <w:pPr>
        <w:spacing w:line="276" w:lineRule="auto"/>
        <w:rPr>
          <w:rFonts w:ascii="Calibri" w:hAnsi="Calibri"/>
        </w:rPr>
      </w:pPr>
      <w:r w:rsidRPr="00D44EF2">
        <w:rPr>
          <w:rFonts w:ascii="Calibri" w:hAnsi="Calibri"/>
        </w:rPr>
        <w:t xml:space="preserve">“…yet I prefer to appeal to you on the basis of love. It is as none other than Paul—an old man and now also a prisoner of Christ Jesus…” </w:t>
      </w:r>
    </w:p>
    <w:p w14:paraId="472CE96F" w14:textId="77777777" w:rsidR="00D44EF2" w:rsidRPr="00D44EF2" w:rsidRDefault="00D44EF2" w:rsidP="00D44EF2">
      <w:pPr>
        <w:spacing w:line="276" w:lineRule="auto"/>
        <w:rPr>
          <w:rFonts w:ascii="Calibri" w:hAnsi="Calibri"/>
        </w:rPr>
      </w:pPr>
      <w:r w:rsidRPr="00D44EF2">
        <w:rPr>
          <w:rFonts w:ascii="Calibri" w:hAnsi="Calibri"/>
        </w:rPr>
        <w:t>Philemon 9 (NIV)</w:t>
      </w:r>
    </w:p>
    <w:p w14:paraId="21041A6C" w14:textId="77777777" w:rsidR="00D44EF2" w:rsidRPr="00D44EF2" w:rsidRDefault="00D44EF2" w:rsidP="00D44EF2">
      <w:pPr>
        <w:spacing w:line="276" w:lineRule="auto"/>
        <w:rPr>
          <w:rFonts w:ascii="Calibri" w:hAnsi="Calibri"/>
        </w:rPr>
      </w:pPr>
    </w:p>
    <w:p w14:paraId="35767109" w14:textId="77777777" w:rsidR="00D44EF2" w:rsidRPr="00D44EF2" w:rsidRDefault="00D44EF2" w:rsidP="00D44EF2">
      <w:pPr>
        <w:spacing w:line="276" w:lineRule="auto"/>
        <w:rPr>
          <w:rFonts w:ascii="Calibri" w:hAnsi="Calibri"/>
        </w:rPr>
      </w:pPr>
      <w:r w:rsidRPr="00D44EF2">
        <w:rPr>
          <w:rFonts w:ascii="Calibri" w:hAnsi="Calibri"/>
        </w:rPr>
        <w:t xml:space="preserve">“…Remember, the Lord forgave you, so you must forgive others.” </w:t>
      </w:r>
    </w:p>
    <w:p w14:paraId="1BDB2AE8" w14:textId="77777777" w:rsidR="00D44EF2" w:rsidRPr="00D44EF2" w:rsidRDefault="00D44EF2" w:rsidP="00D44EF2">
      <w:pPr>
        <w:spacing w:line="276" w:lineRule="auto"/>
        <w:rPr>
          <w:rFonts w:ascii="Calibri" w:hAnsi="Calibri"/>
        </w:rPr>
      </w:pPr>
      <w:r w:rsidRPr="00D44EF2">
        <w:rPr>
          <w:rFonts w:ascii="Calibri" w:hAnsi="Calibri"/>
        </w:rPr>
        <w:t>Colossians 3:13 (NLT)</w:t>
      </w:r>
    </w:p>
    <w:p w14:paraId="4209C871" w14:textId="77777777" w:rsidR="00D44EF2" w:rsidRPr="00D44EF2" w:rsidRDefault="00D44EF2" w:rsidP="00D44EF2">
      <w:pPr>
        <w:spacing w:line="276" w:lineRule="auto"/>
        <w:rPr>
          <w:rFonts w:ascii="Calibri" w:hAnsi="Calibri"/>
        </w:rPr>
      </w:pPr>
    </w:p>
    <w:p w14:paraId="0C5B7FCE" w14:textId="77777777" w:rsidR="00D44EF2" w:rsidRPr="00D44EF2" w:rsidRDefault="00D44EF2" w:rsidP="00D44EF2">
      <w:pPr>
        <w:spacing w:line="276" w:lineRule="auto"/>
        <w:rPr>
          <w:rFonts w:ascii="Calibri" w:hAnsi="Calibri"/>
          <w:b/>
          <w:bCs/>
        </w:rPr>
      </w:pPr>
      <w:r w:rsidRPr="00D44EF2">
        <w:rPr>
          <w:rFonts w:ascii="Calibri" w:hAnsi="Calibri"/>
          <w:b/>
          <w:bCs/>
        </w:rPr>
        <w:t>2. Do it because it is helpful.</w:t>
      </w:r>
    </w:p>
    <w:p w14:paraId="2D42B2C4" w14:textId="77777777" w:rsidR="00D44EF2" w:rsidRPr="00D44EF2" w:rsidRDefault="00D44EF2" w:rsidP="00D44EF2">
      <w:pPr>
        <w:spacing w:line="276" w:lineRule="auto"/>
        <w:rPr>
          <w:rFonts w:ascii="Calibri" w:hAnsi="Calibri"/>
        </w:rPr>
      </w:pPr>
    </w:p>
    <w:p w14:paraId="72D0D421" w14:textId="77777777" w:rsidR="00D44EF2" w:rsidRPr="00D44EF2" w:rsidRDefault="00D44EF2" w:rsidP="00D44EF2">
      <w:pPr>
        <w:spacing w:line="276" w:lineRule="auto"/>
        <w:rPr>
          <w:rFonts w:ascii="Calibri" w:hAnsi="Calibri"/>
        </w:rPr>
      </w:pPr>
      <w:r w:rsidRPr="00D44EF2">
        <w:rPr>
          <w:rFonts w:ascii="Calibri" w:hAnsi="Calibri"/>
        </w:rPr>
        <w:t xml:space="preserve">“Formerly he was useless to you, but now he has become useful both to you and to me.” </w:t>
      </w:r>
    </w:p>
    <w:p w14:paraId="5066E867" w14:textId="77777777" w:rsidR="00D44EF2" w:rsidRPr="00D44EF2" w:rsidRDefault="00D44EF2" w:rsidP="00D44EF2">
      <w:pPr>
        <w:spacing w:line="276" w:lineRule="auto"/>
        <w:rPr>
          <w:rFonts w:ascii="Calibri" w:hAnsi="Calibri"/>
        </w:rPr>
      </w:pPr>
      <w:r w:rsidRPr="00D44EF2">
        <w:rPr>
          <w:rFonts w:ascii="Calibri" w:hAnsi="Calibri"/>
        </w:rPr>
        <w:t>Philemon 11 (NIV)</w:t>
      </w:r>
    </w:p>
    <w:p w14:paraId="16EE9F59" w14:textId="77777777" w:rsidR="00D44EF2" w:rsidRPr="00D44EF2" w:rsidRDefault="00D44EF2" w:rsidP="00D44EF2">
      <w:pPr>
        <w:spacing w:line="276" w:lineRule="auto"/>
        <w:rPr>
          <w:rFonts w:ascii="Calibri" w:hAnsi="Calibri"/>
        </w:rPr>
      </w:pPr>
    </w:p>
    <w:p w14:paraId="5B63CA55" w14:textId="77777777" w:rsidR="00D44EF2" w:rsidRPr="00D44EF2" w:rsidRDefault="00D44EF2" w:rsidP="00D44EF2">
      <w:pPr>
        <w:spacing w:line="276" w:lineRule="auto"/>
        <w:rPr>
          <w:rFonts w:ascii="Calibri" w:hAnsi="Calibri"/>
          <w:b/>
          <w:bCs/>
        </w:rPr>
      </w:pPr>
      <w:r w:rsidRPr="00D44EF2">
        <w:rPr>
          <w:rFonts w:ascii="Calibri" w:hAnsi="Calibri"/>
          <w:b/>
          <w:bCs/>
        </w:rPr>
        <w:t>3. Do it because it’s the right thing to do.</w:t>
      </w:r>
    </w:p>
    <w:p w14:paraId="1E561724" w14:textId="77777777" w:rsidR="00D44EF2" w:rsidRPr="00D44EF2" w:rsidRDefault="00D44EF2" w:rsidP="00D44EF2">
      <w:pPr>
        <w:spacing w:line="276" w:lineRule="auto"/>
        <w:rPr>
          <w:rFonts w:ascii="Calibri" w:hAnsi="Calibri"/>
        </w:rPr>
      </w:pPr>
    </w:p>
    <w:p w14:paraId="67C28802" w14:textId="77777777" w:rsidR="00D44EF2" w:rsidRPr="00D44EF2" w:rsidRDefault="00D44EF2" w:rsidP="00D44EF2">
      <w:pPr>
        <w:spacing w:line="276" w:lineRule="auto"/>
        <w:rPr>
          <w:rFonts w:ascii="Calibri" w:hAnsi="Calibri"/>
        </w:rPr>
      </w:pPr>
      <w:r w:rsidRPr="00D44EF2">
        <w:rPr>
          <w:rFonts w:ascii="Calibri" w:hAnsi="Calibri"/>
        </w:rPr>
        <w:t xml:space="preserve">“Therefore, although in Christ I could be bold and order you to do what you ought to do…But I did not want to do anything without your consent, so that any favor you do would not seem forced but would be voluntary.” </w:t>
      </w:r>
    </w:p>
    <w:p w14:paraId="2CE89CF4" w14:textId="77777777" w:rsidR="00D44EF2" w:rsidRPr="00D44EF2" w:rsidRDefault="00D44EF2" w:rsidP="00D44EF2">
      <w:pPr>
        <w:spacing w:line="276" w:lineRule="auto"/>
        <w:rPr>
          <w:rFonts w:ascii="Calibri" w:hAnsi="Calibri"/>
        </w:rPr>
      </w:pPr>
      <w:r w:rsidRPr="00D44EF2">
        <w:rPr>
          <w:rFonts w:ascii="Calibri" w:hAnsi="Calibri"/>
        </w:rPr>
        <w:t>Philemon 8, 14 (NIV)</w:t>
      </w:r>
    </w:p>
    <w:p w14:paraId="72DA0984" w14:textId="77777777" w:rsidR="00D44EF2" w:rsidRPr="00D44EF2" w:rsidRDefault="00D44EF2" w:rsidP="00D44EF2">
      <w:pPr>
        <w:spacing w:line="276" w:lineRule="auto"/>
        <w:rPr>
          <w:rFonts w:ascii="Calibri" w:hAnsi="Calibri"/>
          <w:b/>
          <w:bCs/>
        </w:rPr>
      </w:pPr>
    </w:p>
    <w:p w14:paraId="31ABF4BB" w14:textId="77777777" w:rsidR="00D44EF2" w:rsidRPr="00D44EF2" w:rsidRDefault="00D44EF2" w:rsidP="00D44EF2">
      <w:pPr>
        <w:spacing w:line="276" w:lineRule="auto"/>
        <w:rPr>
          <w:rFonts w:ascii="Calibri" w:hAnsi="Calibri"/>
          <w:b/>
          <w:bCs/>
        </w:rPr>
      </w:pPr>
      <w:r w:rsidRPr="00D44EF2">
        <w:rPr>
          <w:rFonts w:ascii="Calibri" w:hAnsi="Calibri"/>
          <w:b/>
          <w:bCs/>
        </w:rPr>
        <w:t>4. Do it because he’s a Christian brother.</w:t>
      </w:r>
    </w:p>
    <w:p w14:paraId="2CD87371" w14:textId="77777777" w:rsidR="00D44EF2" w:rsidRPr="00D44EF2" w:rsidRDefault="00D44EF2" w:rsidP="00D44EF2">
      <w:pPr>
        <w:spacing w:line="276" w:lineRule="auto"/>
        <w:rPr>
          <w:rFonts w:ascii="Calibri" w:hAnsi="Calibri"/>
        </w:rPr>
      </w:pPr>
    </w:p>
    <w:p w14:paraId="06D170CC" w14:textId="77777777" w:rsidR="00D44EF2" w:rsidRPr="00D44EF2" w:rsidRDefault="00D44EF2" w:rsidP="00D44EF2">
      <w:pPr>
        <w:spacing w:line="276" w:lineRule="auto"/>
        <w:rPr>
          <w:rFonts w:ascii="Calibri" w:hAnsi="Calibri"/>
        </w:rPr>
      </w:pPr>
      <w:r w:rsidRPr="00D44EF2">
        <w:rPr>
          <w:rFonts w:ascii="Calibri" w:hAnsi="Calibri"/>
        </w:rPr>
        <w:lastRenderedPageBreak/>
        <w:t xml:space="preserve">“…no longer as a slave, but better than a slave, as a dear brother. He is very dear to me but even dearer to you, both as a fellow man and as a brother in the Lord.” </w:t>
      </w:r>
    </w:p>
    <w:p w14:paraId="2BE1052C" w14:textId="77777777" w:rsidR="00D44EF2" w:rsidRPr="00D44EF2" w:rsidRDefault="00D44EF2" w:rsidP="00D44EF2">
      <w:pPr>
        <w:spacing w:line="276" w:lineRule="auto"/>
        <w:rPr>
          <w:rFonts w:ascii="Calibri" w:hAnsi="Calibri"/>
        </w:rPr>
      </w:pPr>
      <w:r w:rsidRPr="00D44EF2">
        <w:rPr>
          <w:rFonts w:ascii="Calibri" w:hAnsi="Calibri"/>
        </w:rPr>
        <w:t>Philemon 16 (NIV)</w:t>
      </w:r>
    </w:p>
    <w:p w14:paraId="72903243" w14:textId="77777777" w:rsidR="00D44EF2" w:rsidRPr="00D44EF2" w:rsidRDefault="00D44EF2" w:rsidP="00D44EF2">
      <w:pPr>
        <w:spacing w:line="276" w:lineRule="auto"/>
        <w:rPr>
          <w:rFonts w:ascii="Calibri" w:hAnsi="Calibri"/>
        </w:rPr>
      </w:pPr>
    </w:p>
    <w:p w14:paraId="20E526E8" w14:textId="77777777" w:rsidR="00D44EF2" w:rsidRPr="00D44EF2" w:rsidRDefault="00D44EF2" w:rsidP="00D44EF2">
      <w:pPr>
        <w:spacing w:line="276" w:lineRule="auto"/>
        <w:rPr>
          <w:rFonts w:ascii="Calibri" w:hAnsi="Calibri"/>
        </w:rPr>
      </w:pPr>
      <w:r w:rsidRPr="00D44EF2">
        <w:rPr>
          <w:rFonts w:ascii="Calibri" w:hAnsi="Calibri"/>
        </w:rPr>
        <w:t xml:space="preserve">“Therefore, as we have opportunity, let us do good to all people, especially to those who belong to the family of believers.” </w:t>
      </w:r>
    </w:p>
    <w:p w14:paraId="121261C9" w14:textId="77777777" w:rsidR="00D44EF2" w:rsidRPr="00D44EF2" w:rsidRDefault="00D44EF2" w:rsidP="00D44EF2">
      <w:pPr>
        <w:spacing w:line="276" w:lineRule="auto"/>
        <w:rPr>
          <w:rFonts w:ascii="Calibri" w:hAnsi="Calibri"/>
        </w:rPr>
      </w:pPr>
      <w:r w:rsidRPr="00D44EF2">
        <w:rPr>
          <w:rFonts w:ascii="Calibri" w:hAnsi="Calibri"/>
        </w:rPr>
        <w:t>Galatians 6:10 (NIV)</w:t>
      </w:r>
    </w:p>
    <w:p w14:paraId="663E04C7" w14:textId="77777777" w:rsidR="00D44EF2" w:rsidRPr="00D44EF2" w:rsidRDefault="00D44EF2" w:rsidP="00D44EF2">
      <w:pPr>
        <w:spacing w:line="276" w:lineRule="auto"/>
        <w:rPr>
          <w:rFonts w:ascii="Calibri" w:hAnsi="Calibri"/>
        </w:rPr>
      </w:pPr>
    </w:p>
    <w:p w14:paraId="744A3F4D" w14:textId="77777777" w:rsidR="00D44EF2" w:rsidRPr="00D44EF2" w:rsidRDefault="00D44EF2" w:rsidP="00D44EF2">
      <w:pPr>
        <w:spacing w:line="276" w:lineRule="auto"/>
        <w:rPr>
          <w:rFonts w:ascii="Calibri" w:hAnsi="Calibri"/>
          <w:b/>
          <w:bCs/>
        </w:rPr>
      </w:pPr>
      <w:r w:rsidRPr="00D44EF2">
        <w:rPr>
          <w:rFonts w:ascii="Calibri" w:hAnsi="Calibri"/>
          <w:b/>
          <w:bCs/>
        </w:rPr>
        <w:t>5. Do it because God can use it for the good.</w:t>
      </w:r>
    </w:p>
    <w:p w14:paraId="5F6B5439" w14:textId="77777777" w:rsidR="00D44EF2" w:rsidRPr="00D44EF2" w:rsidRDefault="00D44EF2" w:rsidP="00D44EF2">
      <w:pPr>
        <w:spacing w:line="276" w:lineRule="auto"/>
        <w:rPr>
          <w:rFonts w:ascii="Calibri" w:hAnsi="Calibri"/>
        </w:rPr>
      </w:pPr>
    </w:p>
    <w:p w14:paraId="338AF43C" w14:textId="77777777" w:rsidR="00D44EF2" w:rsidRPr="00D44EF2" w:rsidRDefault="00D44EF2" w:rsidP="00D44EF2">
      <w:pPr>
        <w:spacing w:line="276" w:lineRule="auto"/>
        <w:rPr>
          <w:rFonts w:ascii="Calibri" w:hAnsi="Calibri"/>
        </w:rPr>
      </w:pPr>
      <w:r w:rsidRPr="00D44EF2">
        <w:rPr>
          <w:rFonts w:ascii="Calibri" w:hAnsi="Calibri"/>
        </w:rPr>
        <w:t xml:space="preserve">“Perhaps the reason he was separated from you for a little while was that you might have him back forever…” </w:t>
      </w:r>
    </w:p>
    <w:p w14:paraId="74C8805A" w14:textId="77777777" w:rsidR="00D44EF2" w:rsidRPr="00D44EF2" w:rsidRDefault="00D44EF2" w:rsidP="00D44EF2">
      <w:pPr>
        <w:spacing w:line="276" w:lineRule="auto"/>
        <w:rPr>
          <w:rFonts w:ascii="Calibri" w:hAnsi="Calibri"/>
        </w:rPr>
      </w:pPr>
      <w:r w:rsidRPr="00D44EF2">
        <w:rPr>
          <w:rFonts w:ascii="Calibri" w:hAnsi="Calibri"/>
        </w:rPr>
        <w:t>Philemon 15 (NIV)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B93E" w14:textId="77777777" w:rsidR="00EC4B7D" w:rsidRDefault="00EC4B7D">
      <w:r>
        <w:separator/>
      </w:r>
    </w:p>
  </w:endnote>
  <w:endnote w:type="continuationSeparator" w:id="0">
    <w:p w14:paraId="21B84E7F" w14:textId="77777777" w:rsidR="00EC4B7D" w:rsidRDefault="00EC4B7D">
      <w:r>
        <w:continuationSeparator/>
      </w:r>
    </w:p>
  </w:endnote>
  <w:endnote w:type="continuationNotice" w:id="1">
    <w:p w14:paraId="6D4D50F1" w14:textId="77777777" w:rsidR="00EC4B7D" w:rsidRDefault="00EC4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FE16" w14:textId="77777777" w:rsidR="00E7676F" w:rsidRDefault="00E767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5C1A73C7" w:rsidR="000D064C" w:rsidRPr="00E001F4" w:rsidRDefault="00A11D21" w:rsidP="00A11D21">
    <w:pPr>
      <w:pStyle w:val="Footer"/>
      <w:rPr>
        <w:rFonts w:ascii="Calibri" w:hAnsi="Calibri"/>
      </w:rPr>
    </w:pPr>
    <w:r>
      <w:rPr>
        <w:rFonts w:ascii="Calibri" w:hAnsi="Calibri"/>
        <w:b/>
        <w:bCs/>
      </w:rPr>
      <w:tab/>
    </w:r>
    <w:r w:rsidR="001D3CC2">
      <w:rPr>
        <w:rFonts w:ascii="Calibri" w:hAnsi="Calibri"/>
        <w:b/>
        <w:bCs/>
      </w:rPr>
      <w:t>High Five</w:t>
    </w:r>
    <w:r w:rsidR="000D064C" w:rsidRPr="00E001F4">
      <w:rPr>
        <w:rFonts w:ascii="Calibri" w:hAnsi="Calibri"/>
        <w:b/>
        <w:bCs/>
      </w:rPr>
      <w:t>—</w:t>
    </w:r>
    <w:r w:rsidR="00FA3DC6">
      <w:rPr>
        <w:rFonts w:ascii="Calibri" w:hAnsi="Calibri"/>
        <w:b/>
        <w:bCs/>
      </w:rPr>
      <w:t>For</w:t>
    </w:r>
    <w:r w:rsidR="00D44EF2">
      <w:rPr>
        <w:rFonts w:ascii="Calibri" w:hAnsi="Calibri"/>
        <w:b/>
        <w:bCs/>
      </w:rPr>
      <w:t>giveness Issues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9FEA0" w14:textId="77777777" w:rsidR="00E7676F" w:rsidRDefault="00E76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425D" w14:textId="77777777" w:rsidR="00EC4B7D" w:rsidRDefault="00EC4B7D">
      <w:r>
        <w:separator/>
      </w:r>
    </w:p>
  </w:footnote>
  <w:footnote w:type="continuationSeparator" w:id="0">
    <w:p w14:paraId="155F720F" w14:textId="77777777" w:rsidR="00EC4B7D" w:rsidRDefault="00EC4B7D">
      <w:r>
        <w:continuationSeparator/>
      </w:r>
    </w:p>
  </w:footnote>
  <w:footnote w:type="continuationNotice" w:id="1">
    <w:p w14:paraId="787615CC" w14:textId="77777777" w:rsidR="00EC4B7D" w:rsidRDefault="00EC4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2317"/>
    <w:rsid w:val="00367BC2"/>
    <w:rsid w:val="003749C4"/>
    <w:rsid w:val="00386B56"/>
    <w:rsid w:val="00394E73"/>
    <w:rsid w:val="0039658A"/>
    <w:rsid w:val="00397EA2"/>
    <w:rsid w:val="003B1B21"/>
    <w:rsid w:val="003B4BBB"/>
    <w:rsid w:val="003C695F"/>
    <w:rsid w:val="003D2E36"/>
    <w:rsid w:val="003E0C7C"/>
    <w:rsid w:val="003E3313"/>
    <w:rsid w:val="003E6080"/>
    <w:rsid w:val="003F23DC"/>
    <w:rsid w:val="003F6FC6"/>
    <w:rsid w:val="00403663"/>
    <w:rsid w:val="00404A59"/>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32660"/>
    <w:rsid w:val="00554E4A"/>
    <w:rsid w:val="0057422B"/>
    <w:rsid w:val="00582FFE"/>
    <w:rsid w:val="00585F84"/>
    <w:rsid w:val="005922EB"/>
    <w:rsid w:val="005B2103"/>
    <w:rsid w:val="005B3057"/>
    <w:rsid w:val="005B43AA"/>
    <w:rsid w:val="005B5A7B"/>
    <w:rsid w:val="005C25AD"/>
    <w:rsid w:val="005D45B6"/>
    <w:rsid w:val="005E1B8C"/>
    <w:rsid w:val="005E3D64"/>
    <w:rsid w:val="005E7A87"/>
    <w:rsid w:val="0062720A"/>
    <w:rsid w:val="00631CBE"/>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4F39"/>
    <w:rsid w:val="006E77E6"/>
    <w:rsid w:val="00702914"/>
    <w:rsid w:val="00713848"/>
    <w:rsid w:val="007276E1"/>
    <w:rsid w:val="007630E7"/>
    <w:rsid w:val="00791189"/>
    <w:rsid w:val="007960BA"/>
    <w:rsid w:val="007A6325"/>
    <w:rsid w:val="007C5C95"/>
    <w:rsid w:val="007E1319"/>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A0A99"/>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4AE9"/>
    <w:rsid w:val="009D293D"/>
    <w:rsid w:val="009D657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0464E"/>
    <w:rsid w:val="00C133CA"/>
    <w:rsid w:val="00C21AF8"/>
    <w:rsid w:val="00C251B8"/>
    <w:rsid w:val="00C3572D"/>
    <w:rsid w:val="00C64E5E"/>
    <w:rsid w:val="00C67DA9"/>
    <w:rsid w:val="00C80B1C"/>
    <w:rsid w:val="00C86674"/>
    <w:rsid w:val="00CB2F64"/>
    <w:rsid w:val="00CC7FC1"/>
    <w:rsid w:val="00CD108B"/>
    <w:rsid w:val="00CD5C4A"/>
    <w:rsid w:val="00CE52CA"/>
    <w:rsid w:val="00CE6359"/>
    <w:rsid w:val="00CF45D3"/>
    <w:rsid w:val="00CF7248"/>
    <w:rsid w:val="00D16B5F"/>
    <w:rsid w:val="00D17448"/>
    <w:rsid w:val="00D2027F"/>
    <w:rsid w:val="00D21495"/>
    <w:rsid w:val="00D220DB"/>
    <w:rsid w:val="00D22877"/>
    <w:rsid w:val="00D22EE5"/>
    <w:rsid w:val="00D30EAB"/>
    <w:rsid w:val="00D3614E"/>
    <w:rsid w:val="00D373B7"/>
    <w:rsid w:val="00D44685"/>
    <w:rsid w:val="00D44EF2"/>
    <w:rsid w:val="00D46BAD"/>
    <w:rsid w:val="00D6624D"/>
    <w:rsid w:val="00D80D10"/>
    <w:rsid w:val="00D86340"/>
    <w:rsid w:val="00D91F73"/>
    <w:rsid w:val="00D9240C"/>
    <w:rsid w:val="00D92F29"/>
    <w:rsid w:val="00DA0349"/>
    <w:rsid w:val="00DA7996"/>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11DE0"/>
    <w:rsid w:val="00E3156D"/>
    <w:rsid w:val="00E34A7C"/>
    <w:rsid w:val="00E53191"/>
    <w:rsid w:val="00E56D30"/>
    <w:rsid w:val="00E6409B"/>
    <w:rsid w:val="00E64AE0"/>
    <w:rsid w:val="00E667AB"/>
    <w:rsid w:val="00E7388D"/>
    <w:rsid w:val="00E75A9B"/>
    <w:rsid w:val="00E7676F"/>
    <w:rsid w:val="00E80CE9"/>
    <w:rsid w:val="00E82A1B"/>
    <w:rsid w:val="00E90303"/>
    <w:rsid w:val="00E91EAD"/>
    <w:rsid w:val="00EB4302"/>
    <w:rsid w:val="00EB75D1"/>
    <w:rsid w:val="00EC4B7D"/>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3DC6"/>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 w:type="character" w:customStyle="1" w:styleId="text">
    <w:name w:val="text"/>
    <w:basedOn w:val="DefaultParagraphFont"/>
    <w:rsid w:val="00FA3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22</TotalTime>
  <Pages>15</Pages>
  <Words>5481</Words>
  <Characters>23241</Characters>
  <Application>Microsoft Office Word</Application>
  <DocSecurity>0</DocSecurity>
  <Lines>505</Lines>
  <Paragraphs>166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28556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Fiona Martinek</cp:lastModifiedBy>
  <cp:revision>11</cp:revision>
  <cp:lastPrinted>2023-01-17T21:10:00Z</cp:lastPrinted>
  <dcterms:created xsi:type="dcterms:W3CDTF">2023-06-14T04:22:00Z</dcterms:created>
  <dcterms:modified xsi:type="dcterms:W3CDTF">2023-06-15T19:42:00Z</dcterms:modified>
  <cp:category/>
</cp:coreProperties>
</file>